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93224" w14:textId="26AEF807" w:rsidR="00365DA9" w:rsidRDefault="00365DA9" w:rsidP="0055526D">
      <w:pPr>
        <w:tabs>
          <w:tab w:val="left" w:pos="6120"/>
        </w:tabs>
        <w:jc w:val="both"/>
        <w:rPr>
          <w:rFonts w:ascii="Arial" w:hAnsi="Arial" w:cs="Arial"/>
          <w:sz w:val="18"/>
          <w:szCs w:val="18"/>
        </w:rPr>
      </w:pPr>
      <w:r w:rsidRPr="00791B8C">
        <w:rPr>
          <w:rFonts w:ascii="Times New Roman" w:hAnsi="Times New Roman" w:cs="Times New Roman"/>
        </w:rPr>
        <w:t xml:space="preserve">          </w:t>
      </w:r>
      <w:r w:rsidRPr="000F103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</w:t>
      </w:r>
    </w:p>
    <w:p w14:paraId="5B958863" w14:textId="77777777" w:rsidR="00365DA9" w:rsidRPr="000F103D" w:rsidRDefault="00365DA9" w:rsidP="00365DA9">
      <w:pPr>
        <w:tabs>
          <w:tab w:val="left" w:pos="6120"/>
        </w:tabs>
        <w:ind w:left="6120"/>
        <w:rPr>
          <w:rFonts w:ascii="Arial" w:hAnsi="Arial" w:cs="Arial"/>
          <w:sz w:val="18"/>
          <w:szCs w:val="18"/>
        </w:rPr>
      </w:pPr>
    </w:p>
    <w:p w14:paraId="129E1ABB" w14:textId="06474158" w:rsidR="00365DA9" w:rsidRPr="0055526D" w:rsidRDefault="0055526D" w:rsidP="00365DA9">
      <w:pPr>
        <w:pStyle w:val="Teksttreci1"/>
        <w:shd w:val="clear" w:color="auto" w:fill="auto"/>
        <w:spacing w:after="0" w:line="180" w:lineRule="exact"/>
        <w:ind w:left="5680" w:firstLine="0"/>
        <w:rPr>
          <w:b/>
          <w:bCs/>
          <w:i/>
          <w:iCs/>
          <w:sz w:val="20"/>
          <w:szCs w:val="20"/>
        </w:rPr>
      </w:pPr>
      <w:r w:rsidRPr="0055526D">
        <w:rPr>
          <w:b/>
          <w:bCs/>
          <w:i/>
          <w:iCs/>
          <w:sz w:val="20"/>
          <w:szCs w:val="20"/>
        </w:rPr>
        <w:t>Wzór formularza ofertowego</w:t>
      </w:r>
    </w:p>
    <w:p w14:paraId="139F68F5" w14:textId="77777777" w:rsidR="0055526D" w:rsidRDefault="0055526D" w:rsidP="00365DA9">
      <w:pPr>
        <w:pStyle w:val="Teksttreci20"/>
        <w:shd w:val="clear" w:color="auto" w:fill="auto"/>
        <w:spacing w:before="0" w:after="0" w:line="240" w:lineRule="auto"/>
        <w:ind w:right="23"/>
        <w:rPr>
          <w:rStyle w:val="Teksttreci2"/>
          <w:b/>
          <w:bCs/>
          <w:color w:val="000000"/>
        </w:rPr>
      </w:pPr>
    </w:p>
    <w:p w14:paraId="42376F8B" w14:textId="77777777" w:rsidR="0055526D" w:rsidRDefault="0055526D" w:rsidP="00365DA9">
      <w:pPr>
        <w:pStyle w:val="Teksttreci20"/>
        <w:shd w:val="clear" w:color="auto" w:fill="auto"/>
        <w:spacing w:before="0" w:after="0" w:line="240" w:lineRule="auto"/>
        <w:ind w:right="23"/>
        <w:rPr>
          <w:rStyle w:val="Teksttreci2"/>
          <w:b/>
          <w:bCs/>
          <w:color w:val="000000"/>
        </w:rPr>
      </w:pPr>
    </w:p>
    <w:p w14:paraId="56742677" w14:textId="60A20219" w:rsidR="00365DA9" w:rsidRDefault="00365DA9" w:rsidP="00365DA9">
      <w:pPr>
        <w:pStyle w:val="Teksttreci20"/>
        <w:shd w:val="clear" w:color="auto" w:fill="auto"/>
        <w:spacing w:before="0" w:after="0" w:line="240" w:lineRule="auto"/>
        <w:ind w:right="23"/>
        <w:rPr>
          <w:rStyle w:val="Teksttreci2"/>
          <w:b/>
          <w:bCs/>
          <w:color w:val="000000"/>
        </w:rPr>
      </w:pPr>
      <w:r w:rsidRPr="000F103D">
        <w:rPr>
          <w:rStyle w:val="Teksttreci2"/>
          <w:b/>
          <w:bCs/>
          <w:color w:val="000000"/>
        </w:rPr>
        <w:t>OFERTA REALIZACJI ZADANIA PUBLICZNEGO</w:t>
      </w:r>
    </w:p>
    <w:p w14:paraId="40F4755A" w14:textId="77777777" w:rsidR="00365DA9" w:rsidRPr="000F103D" w:rsidRDefault="00365DA9" w:rsidP="00576DD6">
      <w:pPr>
        <w:pStyle w:val="Teksttreci20"/>
        <w:shd w:val="clear" w:color="auto" w:fill="auto"/>
        <w:spacing w:before="0" w:after="0" w:line="240" w:lineRule="auto"/>
        <w:ind w:right="23"/>
        <w:jc w:val="left"/>
        <w:rPr>
          <w:rStyle w:val="Teksttreci2"/>
          <w:b/>
          <w:bCs/>
          <w:color w:val="000000"/>
        </w:rPr>
      </w:pPr>
    </w:p>
    <w:p w14:paraId="7D46DA87" w14:textId="77777777" w:rsidR="00365DA9" w:rsidRPr="000F103D" w:rsidRDefault="00365DA9" w:rsidP="00365DA9">
      <w:pPr>
        <w:pStyle w:val="Teksttreci20"/>
        <w:shd w:val="clear" w:color="auto" w:fill="auto"/>
        <w:spacing w:before="0" w:after="0" w:line="240" w:lineRule="auto"/>
        <w:ind w:right="23"/>
        <w:rPr>
          <w:rStyle w:val="Teksttreci"/>
          <w:b w:val="0"/>
          <w:color w:val="000000"/>
        </w:rPr>
      </w:pPr>
      <w:r w:rsidRPr="000F103D">
        <w:rPr>
          <w:rStyle w:val="Teksttreci"/>
          <w:b w:val="0"/>
          <w:color w:val="000000"/>
        </w:rPr>
        <w:t xml:space="preserve">                                                                                                  </w:t>
      </w:r>
    </w:p>
    <w:p w14:paraId="223A6F45" w14:textId="77777777" w:rsidR="00365DA9" w:rsidRPr="000F103D" w:rsidRDefault="00365DA9" w:rsidP="00365DA9">
      <w:pPr>
        <w:pStyle w:val="Teksttreci20"/>
        <w:shd w:val="clear" w:color="auto" w:fill="auto"/>
        <w:spacing w:before="0" w:after="76" w:line="210" w:lineRule="exact"/>
        <w:ind w:right="20"/>
        <w:rPr>
          <w:sz w:val="18"/>
          <w:szCs w:val="18"/>
        </w:rPr>
      </w:pPr>
      <w:r w:rsidRPr="000F103D">
        <w:rPr>
          <w:rStyle w:val="Teksttreci2"/>
          <w:b/>
          <w:bCs/>
          <w:color w:val="000000"/>
        </w:rPr>
        <w:t>OFERTA</w:t>
      </w:r>
    </w:p>
    <w:p w14:paraId="36CB7838" w14:textId="77777777" w:rsidR="00365DA9" w:rsidRPr="00576DD6" w:rsidRDefault="00365DA9" w:rsidP="00576DD6">
      <w:pPr>
        <w:pStyle w:val="Teksttreci1"/>
        <w:shd w:val="clear" w:color="auto" w:fill="auto"/>
        <w:spacing w:after="300" w:line="264" w:lineRule="exact"/>
        <w:ind w:right="20" w:firstLine="0"/>
        <w:jc w:val="center"/>
        <w:rPr>
          <w:color w:val="000000"/>
          <w:shd w:val="clear" w:color="auto" w:fill="FFFFFF"/>
        </w:rPr>
      </w:pPr>
      <w:r w:rsidRPr="000F103D">
        <w:rPr>
          <w:rStyle w:val="Teksttreci"/>
          <w:color w:val="000000"/>
        </w:rPr>
        <w:t>Dziennego opiekuna - podmiotu zgłaszającego ofertę, o którym mowa w art. 39 ust. 1 ustawy</w:t>
      </w:r>
      <w:r>
        <w:rPr>
          <w:rStyle w:val="Teksttreci"/>
          <w:color w:val="000000"/>
        </w:rPr>
        <w:t xml:space="preserve"> </w:t>
      </w:r>
      <w:r w:rsidRPr="000F103D">
        <w:rPr>
          <w:rStyle w:val="Teksttreci"/>
          <w:color w:val="000000"/>
        </w:rPr>
        <w:t xml:space="preserve"> z </w:t>
      </w:r>
      <w:r w:rsidRPr="00CA3016">
        <w:rPr>
          <w:rStyle w:val="Teksttreci"/>
          <w:color w:val="000000"/>
        </w:rPr>
        <w:t>dnia 4 lutego</w:t>
      </w:r>
      <w:r w:rsidRPr="000F103D">
        <w:rPr>
          <w:rStyle w:val="Teksttreci"/>
          <w:color w:val="000000"/>
        </w:rPr>
        <w:t xml:space="preserve"> 2011 r. o opiec</w:t>
      </w:r>
      <w:r>
        <w:rPr>
          <w:rStyle w:val="Teksttreci"/>
          <w:color w:val="000000"/>
        </w:rPr>
        <w:t xml:space="preserve">e nad dziećmi w wieku do lat 3 </w:t>
      </w:r>
      <w:r>
        <w:rPr>
          <w:rStyle w:val="Bodytext"/>
        </w:rPr>
        <w:t>(Dz. U. z 2016</w:t>
      </w:r>
      <w:r w:rsidRPr="0087504A">
        <w:rPr>
          <w:rStyle w:val="Bodytext"/>
        </w:rPr>
        <w:t xml:space="preserve"> r.</w:t>
      </w:r>
      <w:r>
        <w:rPr>
          <w:rStyle w:val="Bodytext"/>
        </w:rPr>
        <w:t xml:space="preserve"> poz.157</w:t>
      </w:r>
      <w:r w:rsidRPr="0087504A">
        <w:rPr>
          <w:rStyle w:val="Bodytext"/>
        </w:rPr>
        <w:t>)</w:t>
      </w:r>
      <w:r w:rsidRPr="004F241E">
        <w:rPr>
          <w:rStyle w:val="Bodytext"/>
          <w:sz w:val="24"/>
          <w:szCs w:val="24"/>
        </w:rPr>
        <w:t xml:space="preserve"> </w:t>
      </w:r>
      <w:r>
        <w:rPr>
          <w:rStyle w:val="Teksttreci"/>
          <w:color w:val="000000"/>
        </w:rPr>
        <w:t xml:space="preserve"> </w:t>
      </w:r>
      <w:r w:rsidRPr="000F103D">
        <w:rPr>
          <w:rStyle w:val="Teksttreci"/>
          <w:color w:val="000000"/>
        </w:rPr>
        <w:t>na realizację zadania publicznego</w:t>
      </w:r>
    </w:p>
    <w:p w14:paraId="658A198A" w14:textId="62F04DB4" w:rsidR="003D74B0" w:rsidRDefault="00365DA9" w:rsidP="00260604">
      <w:pPr>
        <w:pStyle w:val="Teksttreci30"/>
        <w:shd w:val="clear" w:color="auto" w:fill="auto"/>
        <w:spacing w:before="0" w:after="0"/>
        <w:ind w:right="20" w:firstLine="0"/>
        <w:rPr>
          <w:rStyle w:val="Teksttreci3"/>
          <w:b/>
          <w:bCs/>
          <w:color w:val="000000"/>
        </w:rPr>
      </w:pPr>
      <w:r w:rsidRPr="000F103D">
        <w:rPr>
          <w:rStyle w:val="Teksttreci3"/>
          <w:b/>
          <w:bCs/>
          <w:color w:val="000000"/>
        </w:rPr>
        <w:t xml:space="preserve">Opieka nad dziećmi w wieku do lat 3 sprawowana przez </w:t>
      </w:r>
      <w:r w:rsidR="00576DD6">
        <w:rPr>
          <w:rStyle w:val="Teksttreci3"/>
          <w:b/>
          <w:bCs/>
          <w:color w:val="000000"/>
        </w:rPr>
        <w:t>d</w:t>
      </w:r>
      <w:r w:rsidRPr="000F103D">
        <w:rPr>
          <w:rStyle w:val="Teksttreci3"/>
          <w:b/>
          <w:bCs/>
          <w:color w:val="000000"/>
        </w:rPr>
        <w:t xml:space="preserve">ziennego opiekuna w rozumieniu przepisów ustawy z dnia 4 lutego 2011 r. o opiece nad dziećmi w wieku do lat </w:t>
      </w:r>
      <w:r w:rsidRPr="00652E8B">
        <w:rPr>
          <w:rStyle w:val="Teksttreci3"/>
          <w:b/>
          <w:bCs/>
          <w:color w:val="000000"/>
        </w:rPr>
        <w:t xml:space="preserve">3 </w:t>
      </w:r>
      <w:r w:rsidRPr="00D841E7">
        <w:rPr>
          <w:rStyle w:val="Bodytext"/>
          <w:b w:val="0"/>
        </w:rPr>
        <w:t>(</w:t>
      </w:r>
      <w:r w:rsidRPr="004729C2">
        <w:rPr>
          <w:rStyle w:val="Bodytext"/>
          <w:bCs w:val="0"/>
        </w:rPr>
        <w:t>Dz. U. z 2</w:t>
      </w:r>
      <w:r w:rsidR="0055526D" w:rsidRPr="004729C2">
        <w:rPr>
          <w:rStyle w:val="Bodytext"/>
          <w:bCs w:val="0"/>
        </w:rPr>
        <w:t>024 poz.</w:t>
      </w:r>
      <w:r w:rsidRPr="004729C2">
        <w:rPr>
          <w:rStyle w:val="Bodytext"/>
          <w:bCs w:val="0"/>
        </w:rPr>
        <w:t xml:space="preserve"> </w:t>
      </w:r>
      <w:r w:rsidR="0055526D" w:rsidRPr="004729C2">
        <w:rPr>
          <w:rStyle w:val="Bodytext"/>
          <w:bCs w:val="0"/>
        </w:rPr>
        <w:t>338 ze zm</w:t>
      </w:r>
      <w:r w:rsidR="0055526D">
        <w:rPr>
          <w:rStyle w:val="Bodytext"/>
          <w:b w:val="0"/>
        </w:rPr>
        <w:t>.</w:t>
      </w:r>
      <w:r w:rsidRPr="00D841E7">
        <w:rPr>
          <w:rStyle w:val="Bodytext"/>
          <w:b w:val="0"/>
        </w:rPr>
        <w:t>)</w:t>
      </w:r>
      <w:r w:rsidRPr="00D841E7">
        <w:rPr>
          <w:rStyle w:val="Bodytext"/>
          <w:b w:val="0"/>
          <w:sz w:val="24"/>
          <w:szCs w:val="24"/>
        </w:rPr>
        <w:t xml:space="preserve"> </w:t>
      </w:r>
      <w:r w:rsidRPr="00D841E7">
        <w:rPr>
          <w:rStyle w:val="Teksttreci"/>
          <w:b w:val="0"/>
          <w:color w:val="000000"/>
        </w:rPr>
        <w:t xml:space="preserve"> </w:t>
      </w:r>
      <w:r w:rsidRPr="000F103D">
        <w:rPr>
          <w:rStyle w:val="Teksttreci3"/>
          <w:b/>
          <w:bCs/>
          <w:color w:val="000000"/>
        </w:rPr>
        <w:t xml:space="preserve">na terenie </w:t>
      </w:r>
      <w:r w:rsidR="00BB23B6">
        <w:rPr>
          <w:rStyle w:val="Teksttreci3"/>
          <w:b/>
          <w:bCs/>
          <w:color w:val="000000"/>
        </w:rPr>
        <w:t>g</w:t>
      </w:r>
      <w:r w:rsidR="0094039E">
        <w:rPr>
          <w:rStyle w:val="Teksttreci3"/>
          <w:b/>
          <w:bCs/>
          <w:color w:val="000000"/>
        </w:rPr>
        <w:t xml:space="preserve">miny </w:t>
      </w:r>
      <w:r w:rsidR="00C73558">
        <w:rPr>
          <w:rStyle w:val="Teksttreci3"/>
          <w:b/>
          <w:bCs/>
          <w:color w:val="000000"/>
        </w:rPr>
        <w:t>Poświętne</w:t>
      </w:r>
      <w:r w:rsidR="0094039E">
        <w:rPr>
          <w:rStyle w:val="Teksttreci3"/>
          <w:b/>
          <w:bCs/>
          <w:color w:val="000000"/>
        </w:rPr>
        <w:t>.</w:t>
      </w:r>
    </w:p>
    <w:p w14:paraId="5362CF34" w14:textId="77777777" w:rsidR="00260604" w:rsidRPr="003D74B0" w:rsidRDefault="00260604" w:rsidP="00260604">
      <w:pPr>
        <w:pStyle w:val="Teksttreci30"/>
        <w:shd w:val="clear" w:color="auto" w:fill="auto"/>
        <w:spacing w:before="0" w:after="0"/>
        <w:ind w:right="20" w:firstLine="0"/>
        <w:rPr>
          <w:color w:val="000000"/>
          <w:shd w:val="clear" w:color="auto" w:fill="FFFFFF"/>
        </w:rPr>
      </w:pPr>
    </w:p>
    <w:p w14:paraId="7E02AD74" w14:textId="77777777" w:rsidR="00365DA9" w:rsidRDefault="00365DA9" w:rsidP="003D74B0">
      <w:pPr>
        <w:pStyle w:val="Teksttreci1"/>
        <w:shd w:val="clear" w:color="auto" w:fill="auto"/>
        <w:spacing w:after="0" w:line="360" w:lineRule="auto"/>
        <w:ind w:right="23" w:firstLine="0"/>
        <w:jc w:val="center"/>
        <w:rPr>
          <w:rStyle w:val="Teksttreci"/>
          <w:color w:val="000000"/>
        </w:rPr>
      </w:pPr>
      <w:r w:rsidRPr="000F103D">
        <w:rPr>
          <w:rStyle w:val="Teksttreci"/>
          <w:color w:val="000000"/>
        </w:rPr>
        <w:t>REALIZACJI ZADANIA PUBLICZNEGO</w:t>
      </w:r>
      <w:r>
        <w:rPr>
          <w:rStyle w:val="Teksttreci"/>
          <w:color w:val="000000"/>
        </w:rPr>
        <w:t xml:space="preserve"> WYB</w:t>
      </w:r>
      <w:r w:rsidR="003D74B0">
        <w:rPr>
          <w:rStyle w:val="Teksttreci"/>
          <w:color w:val="000000"/>
        </w:rPr>
        <w:t>Ó</w:t>
      </w:r>
      <w:r>
        <w:rPr>
          <w:rStyle w:val="Teksttreci"/>
          <w:color w:val="000000"/>
        </w:rPr>
        <w:t xml:space="preserve">R DZIENNEGO OPIEKUNA </w:t>
      </w:r>
    </w:p>
    <w:p w14:paraId="67624223" w14:textId="77777777" w:rsidR="00260604" w:rsidRPr="003D74B0" w:rsidRDefault="00260604" w:rsidP="003D74B0">
      <w:pPr>
        <w:pStyle w:val="Teksttreci1"/>
        <w:shd w:val="clear" w:color="auto" w:fill="auto"/>
        <w:spacing w:after="0" w:line="360" w:lineRule="auto"/>
        <w:ind w:right="23" w:firstLine="0"/>
        <w:jc w:val="center"/>
        <w:rPr>
          <w:rStyle w:val="Teksttreci"/>
          <w:shd w:val="clear" w:color="auto" w:fill="auto"/>
        </w:rPr>
      </w:pPr>
    </w:p>
    <w:p w14:paraId="39B280D0" w14:textId="77777777" w:rsidR="00365DA9" w:rsidRDefault="00365DA9" w:rsidP="00365DA9">
      <w:pPr>
        <w:pStyle w:val="Teksttreci30"/>
        <w:numPr>
          <w:ilvl w:val="0"/>
          <w:numId w:val="1"/>
        </w:numPr>
        <w:shd w:val="clear" w:color="auto" w:fill="auto"/>
        <w:tabs>
          <w:tab w:val="left" w:pos="340"/>
        </w:tabs>
        <w:spacing w:before="0" w:after="0" w:line="346" w:lineRule="exact"/>
        <w:ind w:left="20" w:firstLine="0"/>
      </w:pPr>
      <w:r>
        <w:rPr>
          <w:rStyle w:val="Teksttreci3"/>
          <w:b/>
          <w:bCs/>
          <w:color w:val="000000"/>
        </w:rPr>
        <w:t>Dane oferenta:</w:t>
      </w:r>
    </w:p>
    <w:p w14:paraId="10048E19" w14:textId="77777777" w:rsidR="00365DA9" w:rsidRDefault="00365DA9" w:rsidP="00365DA9">
      <w:pPr>
        <w:pStyle w:val="Teksttreci1"/>
        <w:numPr>
          <w:ilvl w:val="0"/>
          <w:numId w:val="2"/>
        </w:numPr>
        <w:shd w:val="clear" w:color="auto" w:fill="auto"/>
        <w:tabs>
          <w:tab w:val="left" w:pos="340"/>
          <w:tab w:val="left" w:leader="dot" w:pos="6908"/>
        </w:tabs>
        <w:spacing w:after="0" w:line="346" w:lineRule="exact"/>
        <w:ind w:left="20" w:firstLine="0"/>
      </w:pPr>
      <w:r>
        <w:rPr>
          <w:rStyle w:val="Teksttreci"/>
          <w:color w:val="000000"/>
        </w:rPr>
        <w:t>imię i nazwisko:</w:t>
      </w:r>
      <w:r w:rsidR="00465A46">
        <w:rPr>
          <w:rStyle w:val="Teksttreci"/>
          <w:color w:val="000000"/>
        </w:rPr>
        <w:t>______________________________________________________________________</w:t>
      </w:r>
    </w:p>
    <w:p w14:paraId="19CC0317" w14:textId="1235EBC7" w:rsidR="00365DA9" w:rsidRDefault="00365DA9" w:rsidP="00C73558">
      <w:pPr>
        <w:pStyle w:val="Teksttreci1"/>
        <w:numPr>
          <w:ilvl w:val="0"/>
          <w:numId w:val="2"/>
        </w:numPr>
        <w:shd w:val="clear" w:color="auto" w:fill="auto"/>
        <w:tabs>
          <w:tab w:val="left" w:leader="dot" w:pos="4177"/>
          <w:tab w:val="left" w:leader="dot" w:pos="8990"/>
        </w:tabs>
        <w:spacing w:after="0" w:line="346" w:lineRule="exact"/>
        <w:ind w:left="380"/>
      </w:pPr>
      <w:r w:rsidRPr="00465A46">
        <w:rPr>
          <w:rStyle w:val="Teksttreci"/>
          <w:color w:val="000000"/>
        </w:rPr>
        <w:t>PESEL</w:t>
      </w:r>
      <w:r w:rsidR="00465A46" w:rsidRPr="00465A46">
        <w:rPr>
          <w:rStyle w:val="Teksttreci"/>
          <w:color w:val="000000"/>
        </w:rPr>
        <w:t xml:space="preserve">: </w:t>
      </w:r>
      <w:r w:rsidR="00465A46">
        <w:rPr>
          <w:rStyle w:val="Teksttreci"/>
          <w:color w:val="000000"/>
        </w:rPr>
        <w:t>_____________________________________________</w:t>
      </w:r>
    </w:p>
    <w:p w14:paraId="429F5110" w14:textId="77777777" w:rsidR="00365DA9" w:rsidRDefault="00365DA9" w:rsidP="00365DA9">
      <w:pPr>
        <w:pStyle w:val="Teksttreci1"/>
        <w:shd w:val="clear" w:color="auto" w:fill="auto"/>
        <w:tabs>
          <w:tab w:val="left" w:leader="dot" w:pos="4838"/>
          <w:tab w:val="left" w:leader="dot" w:pos="8990"/>
        </w:tabs>
        <w:spacing w:after="0" w:line="346" w:lineRule="exact"/>
        <w:ind w:left="360" w:firstLine="0"/>
      </w:pPr>
      <w:r>
        <w:rPr>
          <w:rStyle w:val="Teksttreci"/>
          <w:color w:val="000000"/>
        </w:rPr>
        <w:t>miejscowość:</w:t>
      </w:r>
      <w:r w:rsidR="00465A46">
        <w:rPr>
          <w:rStyle w:val="Teksttreci"/>
          <w:color w:val="000000"/>
        </w:rPr>
        <w:t xml:space="preserve">________________________________  </w:t>
      </w:r>
      <w:r>
        <w:rPr>
          <w:rStyle w:val="Teksttreci"/>
          <w:color w:val="000000"/>
        </w:rPr>
        <w:t>ul</w:t>
      </w:r>
      <w:r w:rsidR="00465A46">
        <w:rPr>
          <w:rStyle w:val="Teksttreci"/>
          <w:color w:val="000000"/>
        </w:rPr>
        <w:t>_____________________________________</w:t>
      </w:r>
    </w:p>
    <w:p w14:paraId="74F5A621" w14:textId="77777777" w:rsidR="00365DA9" w:rsidRDefault="00365DA9" w:rsidP="00365DA9">
      <w:pPr>
        <w:pStyle w:val="Teksttreci1"/>
        <w:shd w:val="clear" w:color="auto" w:fill="auto"/>
        <w:tabs>
          <w:tab w:val="left" w:leader="dot" w:pos="4838"/>
          <w:tab w:val="left" w:leader="dot" w:pos="8990"/>
        </w:tabs>
        <w:spacing w:after="0" w:line="346" w:lineRule="exact"/>
        <w:ind w:left="360" w:firstLine="0"/>
      </w:pPr>
      <w:r>
        <w:rPr>
          <w:rStyle w:val="Teksttreci"/>
          <w:color w:val="000000"/>
        </w:rPr>
        <w:t>gmina:</w:t>
      </w:r>
      <w:r w:rsidR="00B86F01">
        <w:rPr>
          <w:rStyle w:val="Teksttreci"/>
          <w:color w:val="000000"/>
        </w:rPr>
        <w:t>_____________________________________</w:t>
      </w:r>
      <w:r>
        <w:rPr>
          <w:rStyle w:val="Teksttreci"/>
          <w:color w:val="000000"/>
        </w:rPr>
        <w:t xml:space="preserve"> powiat:</w:t>
      </w:r>
      <w:r w:rsidR="00B86F01">
        <w:rPr>
          <w:rStyle w:val="Teksttreci"/>
          <w:color w:val="000000"/>
        </w:rPr>
        <w:t>__________________________________</w:t>
      </w:r>
    </w:p>
    <w:p w14:paraId="0EF33F98" w14:textId="77777777" w:rsidR="00365DA9" w:rsidRDefault="00365DA9" w:rsidP="00365DA9">
      <w:pPr>
        <w:pStyle w:val="Teksttreci1"/>
        <w:shd w:val="clear" w:color="auto" w:fill="auto"/>
        <w:tabs>
          <w:tab w:val="left" w:leader="dot" w:pos="4838"/>
          <w:tab w:val="left" w:leader="dot" w:pos="8990"/>
        </w:tabs>
        <w:spacing w:after="0" w:line="346" w:lineRule="exact"/>
        <w:ind w:left="360" w:firstLine="0"/>
      </w:pPr>
      <w:r>
        <w:rPr>
          <w:rStyle w:val="Teksttreci"/>
          <w:color w:val="000000"/>
        </w:rPr>
        <w:t>województwo:</w:t>
      </w:r>
      <w:r w:rsidR="00B86F01">
        <w:rPr>
          <w:rStyle w:val="Teksttreci"/>
          <w:color w:val="000000"/>
        </w:rPr>
        <w:t>_______________________________</w:t>
      </w:r>
      <w:r>
        <w:rPr>
          <w:rStyle w:val="Teksttreci"/>
          <w:color w:val="000000"/>
        </w:rPr>
        <w:t xml:space="preserve"> kod pocztowy:</w:t>
      </w:r>
      <w:r w:rsidR="00B86F01">
        <w:rPr>
          <w:rStyle w:val="Teksttreci"/>
          <w:color w:val="000000"/>
        </w:rPr>
        <w:t>_____________________________</w:t>
      </w:r>
    </w:p>
    <w:p w14:paraId="24DB6A96" w14:textId="77777777" w:rsidR="00365DA9" w:rsidRDefault="00365DA9" w:rsidP="00365DA9">
      <w:pPr>
        <w:pStyle w:val="Teksttreci1"/>
        <w:shd w:val="clear" w:color="auto" w:fill="auto"/>
        <w:tabs>
          <w:tab w:val="left" w:leader="dot" w:pos="4838"/>
        </w:tabs>
        <w:spacing w:after="0" w:line="346" w:lineRule="exact"/>
        <w:ind w:left="360" w:firstLine="0"/>
      </w:pPr>
      <w:r>
        <w:rPr>
          <w:rStyle w:val="Teksttreci"/>
          <w:color w:val="000000"/>
        </w:rPr>
        <w:t>poczta:</w:t>
      </w:r>
      <w:r w:rsidR="00B86F01">
        <w:rPr>
          <w:rStyle w:val="Teksttreci"/>
          <w:color w:val="000000"/>
        </w:rPr>
        <w:t>____________________________________</w:t>
      </w:r>
    </w:p>
    <w:p w14:paraId="1094B118" w14:textId="77777777" w:rsidR="00365DA9" w:rsidRDefault="00365DA9" w:rsidP="00B86F01">
      <w:pPr>
        <w:pStyle w:val="Teksttreci1"/>
        <w:shd w:val="clear" w:color="auto" w:fill="auto"/>
        <w:tabs>
          <w:tab w:val="right" w:leader="dot" w:pos="4983"/>
          <w:tab w:val="left" w:leader="dot" w:pos="8746"/>
        </w:tabs>
        <w:spacing w:after="0" w:line="346" w:lineRule="exact"/>
        <w:ind w:left="20" w:firstLine="0"/>
      </w:pPr>
      <w:r>
        <w:rPr>
          <w:rStyle w:val="Teksttreci"/>
          <w:color w:val="000000"/>
        </w:rPr>
        <w:t xml:space="preserve">        </w:t>
      </w:r>
      <w:r w:rsidRPr="009574FD">
        <w:rPr>
          <w:rStyle w:val="Teksttreci"/>
          <w:color w:val="000000"/>
        </w:rPr>
        <w:t>tel.:</w:t>
      </w:r>
      <w:r w:rsidR="00B86F01">
        <w:rPr>
          <w:rStyle w:val="Teksttreci"/>
          <w:color w:val="000000"/>
        </w:rPr>
        <w:t xml:space="preserve">______________________________________ </w:t>
      </w:r>
      <w:r>
        <w:rPr>
          <w:rStyle w:val="Teksttreci"/>
          <w:color w:val="000000"/>
          <w:lang w:val="en-US"/>
        </w:rPr>
        <w:t>e-mail:</w:t>
      </w:r>
      <w:r w:rsidR="00B86F01">
        <w:rPr>
          <w:rStyle w:val="Teksttreci"/>
          <w:color w:val="000000"/>
        </w:rPr>
        <w:t>___________________________________</w:t>
      </w:r>
    </w:p>
    <w:p w14:paraId="2D6F1E7D" w14:textId="77777777" w:rsidR="005757AA" w:rsidRPr="005757AA" w:rsidRDefault="005757AA" w:rsidP="005757AA">
      <w:pPr>
        <w:pStyle w:val="Teksttreci1"/>
        <w:shd w:val="clear" w:color="auto" w:fill="auto"/>
        <w:tabs>
          <w:tab w:val="left" w:pos="340"/>
        </w:tabs>
        <w:spacing w:after="89" w:line="180" w:lineRule="exact"/>
        <w:ind w:left="380" w:firstLine="0"/>
        <w:rPr>
          <w:rStyle w:val="Teksttreci"/>
          <w:shd w:val="clear" w:color="auto" w:fill="auto"/>
        </w:rPr>
      </w:pPr>
    </w:p>
    <w:p w14:paraId="1AF15EB4" w14:textId="77777777" w:rsidR="00365DA9" w:rsidRDefault="00365DA9" w:rsidP="00C73558">
      <w:pPr>
        <w:pStyle w:val="Teksttreci1"/>
        <w:numPr>
          <w:ilvl w:val="0"/>
          <w:numId w:val="2"/>
        </w:numPr>
        <w:shd w:val="clear" w:color="auto" w:fill="auto"/>
        <w:tabs>
          <w:tab w:val="left" w:pos="340"/>
        </w:tabs>
        <w:spacing w:after="89" w:line="180" w:lineRule="exact"/>
        <w:ind w:left="380"/>
      </w:pPr>
      <w:r>
        <w:rPr>
          <w:rStyle w:val="Teksttreci"/>
          <w:color w:val="000000"/>
        </w:rPr>
        <w:t>jeżeli oferent prowadzi działalność gospodarczą:</w:t>
      </w:r>
    </w:p>
    <w:p w14:paraId="38CAE932" w14:textId="77777777" w:rsidR="00365DA9" w:rsidRDefault="00365DA9" w:rsidP="00365DA9">
      <w:pPr>
        <w:pStyle w:val="Teksttreci1"/>
        <w:numPr>
          <w:ilvl w:val="0"/>
          <w:numId w:val="4"/>
        </w:numPr>
        <w:shd w:val="clear" w:color="auto" w:fill="auto"/>
        <w:tabs>
          <w:tab w:val="left" w:pos="729"/>
        </w:tabs>
        <w:spacing w:after="0" w:line="240" w:lineRule="auto"/>
        <w:ind w:left="360" w:firstLine="0"/>
        <w:rPr>
          <w:rStyle w:val="Teksttreci"/>
        </w:rPr>
      </w:pPr>
      <w:r>
        <w:rPr>
          <w:rStyle w:val="Teksttreci"/>
          <w:color w:val="000000"/>
        </w:rPr>
        <w:t>numer wpisu do rejestru przedsiębiorców</w:t>
      </w:r>
    </w:p>
    <w:p w14:paraId="5B60F9C8" w14:textId="77777777" w:rsidR="00365DA9" w:rsidRDefault="004849BB" w:rsidP="004849BB">
      <w:pPr>
        <w:pStyle w:val="Teksttreci1"/>
        <w:shd w:val="clear" w:color="auto" w:fill="auto"/>
        <w:tabs>
          <w:tab w:val="left" w:pos="729"/>
        </w:tabs>
        <w:spacing w:after="0" w:line="240" w:lineRule="auto"/>
        <w:ind w:firstLine="0"/>
        <w:rPr>
          <w:rStyle w:val="Teksttreci"/>
          <w:color w:val="000000"/>
        </w:rPr>
      </w:pPr>
      <w:r>
        <w:rPr>
          <w:rStyle w:val="Teksttreci"/>
          <w:color w:val="000000"/>
        </w:rPr>
        <w:t xml:space="preserve">       </w:t>
      </w:r>
      <w:r w:rsidR="00365DA9">
        <w:rPr>
          <w:rStyle w:val="Teksttreci"/>
          <w:color w:val="000000"/>
        </w:rPr>
        <w:t xml:space="preserve"> </w:t>
      </w:r>
      <w:r>
        <w:rPr>
          <w:rStyle w:val="Teksttreci"/>
          <w:color w:val="000000"/>
        </w:rPr>
        <w:t>____________________________________________________________________________________</w:t>
      </w:r>
    </w:p>
    <w:p w14:paraId="325B4699" w14:textId="77777777" w:rsidR="00365DA9" w:rsidRDefault="00365DA9" w:rsidP="00365DA9">
      <w:pPr>
        <w:pStyle w:val="Teksttreci1"/>
        <w:shd w:val="clear" w:color="auto" w:fill="auto"/>
        <w:tabs>
          <w:tab w:val="left" w:pos="729"/>
        </w:tabs>
        <w:spacing w:after="0" w:line="240" w:lineRule="auto"/>
        <w:ind w:left="362" w:firstLine="362"/>
      </w:pPr>
    </w:p>
    <w:p w14:paraId="72B0265C" w14:textId="77777777" w:rsidR="00365DA9" w:rsidRPr="004849BB" w:rsidRDefault="00365DA9" w:rsidP="00365DA9">
      <w:pPr>
        <w:pStyle w:val="Teksttreci1"/>
        <w:numPr>
          <w:ilvl w:val="0"/>
          <w:numId w:val="4"/>
        </w:numPr>
        <w:shd w:val="clear" w:color="auto" w:fill="auto"/>
        <w:tabs>
          <w:tab w:val="left" w:pos="729"/>
        </w:tabs>
        <w:spacing w:after="0" w:line="240" w:lineRule="auto"/>
        <w:ind w:left="357" w:firstLine="0"/>
        <w:rPr>
          <w:rStyle w:val="Teksttreci"/>
        </w:rPr>
      </w:pPr>
      <w:r>
        <w:rPr>
          <w:rStyle w:val="Teksttreci"/>
          <w:color w:val="000000"/>
        </w:rPr>
        <w:t>przedmiot działalności gospodarczej</w:t>
      </w:r>
      <w:r w:rsidR="004849BB">
        <w:rPr>
          <w:rStyle w:val="Teksttreci"/>
          <w:color w:val="000000"/>
        </w:rPr>
        <w:t>:</w:t>
      </w:r>
    </w:p>
    <w:p w14:paraId="6ABC7BE6" w14:textId="77777777" w:rsidR="004849BB" w:rsidRPr="004849BB" w:rsidRDefault="004849BB" w:rsidP="004849BB">
      <w:pPr>
        <w:pStyle w:val="Teksttreci1"/>
        <w:shd w:val="clear" w:color="auto" w:fill="auto"/>
        <w:tabs>
          <w:tab w:val="left" w:pos="729"/>
        </w:tabs>
        <w:spacing w:after="0" w:line="240" w:lineRule="auto"/>
        <w:ind w:left="357" w:firstLine="0"/>
        <w:rPr>
          <w:rStyle w:val="Teksttreci"/>
        </w:rPr>
      </w:pPr>
    </w:p>
    <w:p w14:paraId="5BEA16B9" w14:textId="77777777" w:rsidR="004849BB" w:rsidRDefault="004849BB" w:rsidP="004849BB">
      <w:pPr>
        <w:pStyle w:val="Teksttreci1"/>
        <w:shd w:val="clear" w:color="auto" w:fill="auto"/>
        <w:tabs>
          <w:tab w:val="left" w:pos="729"/>
        </w:tabs>
        <w:spacing w:after="0" w:line="240" w:lineRule="auto"/>
        <w:ind w:left="357" w:firstLine="0"/>
        <w:rPr>
          <w:rStyle w:val="Teksttreci"/>
          <w:color w:val="000000"/>
        </w:rPr>
      </w:pPr>
      <w:r>
        <w:rPr>
          <w:rStyle w:val="Teksttreci"/>
          <w:color w:val="000000"/>
        </w:rPr>
        <w:t>______________________________________________________________________________________</w:t>
      </w:r>
    </w:p>
    <w:p w14:paraId="3E768DD3" w14:textId="77777777" w:rsidR="004849BB" w:rsidRDefault="004849BB" w:rsidP="004849BB">
      <w:pPr>
        <w:pStyle w:val="Teksttreci1"/>
        <w:shd w:val="clear" w:color="auto" w:fill="auto"/>
        <w:tabs>
          <w:tab w:val="left" w:pos="729"/>
        </w:tabs>
        <w:spacing w:after="0" w:line="240" w:lineRule="auto"/>
        <w:ind w:left="357" w:firstLine="0"/>
        <w:rPr>
          <w:rStyle w:val="Teksttreci"/>
        </w:rPr>
      </w:pPr>
    </w:p>
    <w:p w14:paraId="652BB097" w14:textId="77777777" w:rsidR="004849BB" w:rsidRPr="009574FD" w:rsidRDefault="004849BB" w:rsidP="004849BB">
      <w:pPr>
        <w:pStyle w:val="Teksttreci1"/>
        <w:shd w:val="clear" w:color="auto" w:fill="auto"/>
        <w:tabs>
          <w:tab w:val="left" w:pos="729"/>
        </w:tabs>
        <w:spacing w:after="0" w:line="240" w:lineRule="auto"/>
        <w:ind w:left="357" w:firstLine="0"/>
        <w:rPr>
          <w:rStyle w:val="Teksttreci"/>
        </w:rPr>
      </w:pPr>
      <w:r>
        <w:rPr>
          <w:rStyle w:val="Teksttreci"/>
        </w:rPr>
        <w:t>_____________________________________________________________________________________</w:t>
      </w:r>
    </w:p>
    <w:p w14:paraId="582281FF" w14:textId="77777777" w:rsidR="00365DA9" w:rsidRDefault="00365DA9" w:rsidP="00365DA9">
      <w:pPr>
        <w:pStyle w:val="Teksttreci30"/>
        <w:shd w:val="clear" w:color="auto" w:fill="auto"/>
        <w:tabs>
          <w:tab w:val="left" w:pos="340"/>
        </w:tabs>
        <w:spacing w:before="0" w:after="0" w:line="346" w:lineRule="exact"/>
        <w:ind w:right="240" w:firstLine="0"/>
        <w:jc w:val="left"/>
      </w:pPr>
    </w:p>
    <w:p w14:paraId="3EE1F81E" w14:textId="77777777" w:rsidR="00365DA9" w:rsidRDefault="00365DA9" w:rsidP="00365DA9">
      <w:pPr>
        <w:pStyle w:val="Teksttreci30"/>
        <w:numPr>
          <w:ilvl w:val="0"/>
          <w:numId w:val="1"/>
        </w:numPr>
        <w:shd w:val="clear" w:color="auto" w:fill="auto"/>
        <w:tabs>
          <w:tab w:val="left" w:pos="292"/>
        </w:tabs>
        <w:spacing w:before="0" w:after="449" w:line="180" w:lineRule="exact"/>
        <w:ind w:left="20" w:firstLine="0"/>
      </w:pPr>
      <w:r>
        <w:rPr>
          <w:rStyle w:val="Teksttreci3"/>
          <w:b/>
          <w:bCs/>
          <w:color w:val="000000"/>
        </w:rPr>
        <w:t>Szczegółowy zakres rzeczowy zadania publicznego proponowanego do realizacji</w:t>
      </w:r>
    </w:p>
    <w:p w14:paraId="7DF860A0" w14:textId="77777777" w:rsidR="00365DA9" w:rsidRPr="004C59EF" w:rsidRDefault="00365DA9" w:rsidP="00365DA9">
      <w:pPr>
        <w:pStyle w:val="Teksttreci30"/>
        <w:numPr>
          <w:ilvl w:val="0"/>
          <w:numId w:val="5"/>
        </w:numPr>
        <w:shd w:val="clear" w:color="auto" w:fill="auto"/>
        <w:tabs>
          <w:tab w:val="left" w:pos="292"/>
        </w:tabs>
        <w:spacing w:before="0" w:after="15" w:line="180" w:lineRule="exact"/>
        <w:ind w:left="20" w:firstLine="0"/>
        <w:rPr>
          <w:rStyle w:val="Teksttreci3"/>
          <w:b/>
          <w:bCs/>
        </w:rPr>
      </w:pPr>
      <w:r>
        <w:rPr>
          <w:rStyle w:val="Teksttreci3"/>
          <w:b/>
          <w:bCs/>
          <w:color w:val="000000"/>
        </w:rPr>
        <w:t>Krótka charakterystyka zadania publicznego</w:t>
      </w:r>
    </w:p>
    <w:p w14:paraId="3C9FD023" w14:textId="77777777" w:rsidR="00365DA9" w:rsidRDefault="00365DA9" w:rsidP="00365DA9">
      <w:pPr>
        <w:pStyle w:val="Teksttreci30"/>
        <w:shd w:val="clear" w:color="auto" w:fill="auto"/>
        <w:tabs>
          <w:tab w:val="left" w:pos="292"/>
        </w:tabs>
        <w:spacing w:before="0" w:after="15" w:line="180" w:lineRule="exact"/>
        <w:ind w:firstLine="0"/>
        <w:rPr>
          <w:rStyle w:val="Teksttreci3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1"/>
      </w:tblGrid>
      <w:tr w:rsidR="00365DA9" w:rsidRPr="00C517CC" w14:paraId="602DE4E8" w14:textId="77777777" w:rsidTr="00853DA1">
        <w:tc>
          <w:tcPr>
            <w:tcW w:w="9221" w:type="dxa"/>
          </w:tcPr>
          <w:p w14:paraId="5A00ABD9" w14:textId="037CB9CB" w:rsidR="00365DA9" w:rsidRDefault="00365DA9" w:rsidP="00295C4A">
            <w:pPr>
              <w:pStyle w:val="Teksttreci1"/>
              <w:numPr>
                <w:ilvl w:val="0"/>
                <w:numId w:val="6"/>
              </w:numPr>
              <w:shd w:val="clear" w:color="auto" w:fill="auto"/>
              <w:tabs>
                <w:tab w:val="left" w:pos="660"/>
              </w:tabs>
              <w:spacing w:after="0" w:line="341" w:lineRule="exact"/>
              <w:ind w:left="660" w:right="20"/>
              <w:jc w:val="left"/>
            </w:pPr>
            <w:r w:rsidRPr="00C517CC">
              <w:rPr>
                <w:rStyle w:val="Teksttreci"/>
                <w:color w:val="000000"/>
              </w:rPr>
              <w:t>Zapewnienie dziecku opieki</w:t>
            </w:r>
            <w:r w:rsidR="002F089E">
              <w:rPr>
                <w:rStyle w:val="Teksttreci"/>
                <w:color w:val="000000"/>
              </w:rPr>
              <w:t xml:space="preserve"> od </w:t>
            </w:r>
            <w:r w:rsidR="002F089E" w:rsidRPr="002F089E">
              <w:rPr>
                <w:rStyle w:val="Teksttreci"/>
                <w:color w:val="000000"/>
              </w:rPr>
              <w:t xml:space="preserve">ukończenia 20 tygodnia życia do ukończenia lat 3 </w:t>
            </w:r>
            <w:r w:rsidR="00260604">
              <w:rPr>
                <w:rStyle w:val="Teksttreci"/>
                <w:color w:val="000000"/>
              </w:rPr>
              <w:t xml:space="preserve"> </w:t>
            </w:r>
            <w:r w:rsidRPr="00C517CC">
              <w:rPr>
                <w:rStyle w:val="Teksttreci"/>
                <w:color w:val="000000"/>
              </w:rPr>
              <w:t>w warunkach bytowych zbliżonych do warunków domowych;</w:t>
            </w:r>
          </w:p>
          <w:p w14:paraId="66CD9B91" w14:textId="77777777" w:rsidR="00365DA9" w:rsidRDefault="00365DA9" w:rsidP="00295C4A">
            <w:pPr>
              <w:pStyle w:val="Teksttreci1"/>
              <w:numPr>
                <w:ilvl w:val="0"/>
                <w:numId w:val="6"/>
              </w:numPr>
              <w:shd w:val="clear" w:color="auto" w:fill="auto"/>
              <w:tabs>
                <w:tab w:val="left" w:pos="660"/>
              </w:tabs>
              <w:spacing w:after="0" w:line="341" w:lineRule="exact"/>
              <w:ind w:left="660" w:right="20"/>
              <w:jc w:val="left"/>
            </w:pPr>
            <w:r w:rsidRPr="00C517CC">
              <w:rPr>
                <w:rStyle w:val="Teksttreci"/>
                <w:color w:val="000000"/>
              </w:rPr>
              <w:t>Zagwarantowanie dziecku właściwej opieki pielęgnacyjnej oraz edukacyjnej, z uwzględnieniem indywidualnych potrzeb dziecka;</w:t>
            </w:r>
          </w:p>
          <w:p w14:paraId="78D5ED8D" w14:textId="7D53C993" w:rsidR="00365DA9" w:rsidRDefault="00365DA9" w:rsidP="00295C4A">
            <w:pPr>
              <w:pStyle w:val="Teksttreci1"/>
              <w:numPr>
                <w:ilvl w:val="0"/>
                <w:numId w:val="6"/>
              </w:numPr>
              <w:shd w:val="clear" w:color="auto" w:fill="auto"/>
              <w:tabs>
                <w:tab w:val="left" w:pos="660"/>
              </w:tabs>
              <w:spacing w:after="0" w:line="341" w:lineRule="exact"/>
              <w:ind w:left="660" w:right="20"/>
              <w:jc w:val="left"/>
            </w:pPr>
            <w:r w:rsidRPr="00C517CC">
              <w:rPr>
                <w:rStyle w:val="Teksttreci"/>
                <w:color w:val="000000"/>
              </w:rPr>
              <w:t>Prowadzenie zajęć opiekuńczo-wychowawczych i edukacyjnych, uwzględniających rozwój psychomotoryczny dziecka, właściwych do wieku dziecka</w:t>
            </w:r>
            <w:r w:rsidR="002F089E">
              <w:rPr>
                <w:rStyle w:val="Teksttreci"/>
                <w:color w:val="000000"/>
              </w:rPr>
              <w:t>;</w:t>
            </w:r>
          </w:p>
          <w:p w14:paraId="42073F4C" w14:textId="77777777" w:rsidR="00365DA9" w:rsidRDefault="00365DA9" w:rsidP="00295C4A">
            <w:pPr>
              <w:pStyle w:val="Teksttreci1"/>
              <w:numPr>
                <w:ilvl w:val="0"/>
                <w:numId w:val="6"/>
              </w:numPr>
              <w:shd w:val="clear" w:color="auto" w:fill="auto"/>
              <w:tabs>
                <w:tab w:val="left" w:pos="660"/>
              </w:tabs>
              <w:spacing w:after="0" w:line="341" w:lineRule="exact"/>
              <w:ind w:left="300" w:firstLine="0"/>
            </w:pPr>
            <w:r w:rsidRPr="00C517CC">
              <w:rPr>
                <w:rStyle w:val="Teksttreci"/>
                <w:color w:val="000000"/>
              </w:rPr>
              <w:t>Zapewnienie dzieciom bezpieczeństwa podczas sprawowanej opieki;</w:t>
            </w:r>
          </w:p>
          <w:p w14:paraId="2B1410DD" w14:textId="47835128" w:rsidR="00365DA9" w:rsidRPr="00C517CC" w:rsidRDefault="00365DA9" w:rsidP="00295C4A">
            <w:pPr>
              <w:pStyle w:val="Teksttreci1"/>
              <w:shd w:val="clear" w:color="auto" w:fill="auto"/>
              <w:tabs>
                <w:tab w:val="left" w:leader="dot" w:pos="3161"/>
              </w:tabs>
              <w:spacing w:after="0" w:line="341" w:lineRule="exact"/>
              <w:ind w:left="660" w:right="20" w:firstLine="0"/>
              <w:rPr>
                <w:rStyle w:val="Teksttreci3"/>
                <w:b w:val="0"/>
                <w:bCs w:val="0"/>
              </w:rPr>
            </w:pPr>
            <w:r w:rsidRPr="00C517CC">
              <w:rPr>
                <w:rStyle w:val="Teksttreci"/>
                <w:color w:val="000000"/>
              </w:rPr>
              <w:t>Sprawowani</w:t>
            </w:r>
            <w:r w:rsidR="00041C28">
              <w:rPr>
                <w:rStyle w:val="Teksttreci"/>
                <w:color w:val="000000"/>
              </w:rPr>
              <w:t>e</w:t>
            </w:r>
            <w:r w:rsidRPr="00C517CC">
              <w:rPr>
                <w:rStyle w:val="Teksttreci"/>
                <w:color w:val="000000"/>
              </w:rPr>
              <w:t xml:space="preserve"> opieki w dni powszednie, od poniedziałku do piątku  </w:t>
            </w:r>
            <w:r w:rsidR="007159D3">
              <w:rPr>
                <w:rStyle w:val="Teksttreci"/>
                <w:color w:val="000000"/>
              </w:rPr>
              <w:t>6</w:t>
            </w:r>
            <w:r w:rsidRPr="00C517CC">
              <w:rPr>
                <w:rStyle w:val="Teksttreci"/>
                <w:color w:val="000000"/>
              </w:rPr>
              <w:t xml:space="preserve"> h dziennie;</w:t>
            </w:r>
            <w:r w:rsidRPr="00C517CC">
              <w:rPr>
                <w:rStyle w:val="Teksttreci"/>
                <w:color w:val="000000"/>
              </w:rPr>
              <w:tab/>
            </w:r>
          </w:p>
          <w:p w14:paraId="3BD7C859" w14:textId="77777777" w:rsidR="00365DA9" w:rsidRPr="00C517CC" w:rsidRDefault="00365DA9" w:rsidP="00295C4A">
            <w:pPr>
              <w:pStyle w:val="Teksttreci30"/>
              <w:shd w:val="clear" w:color="auto" w:fill="auto"/>
              <w:tabs>
                <w:tab w:val="left" w:pos="292"/>
              </w:tabs>
              <w:spacing w:before="0" w:after="15" w:line="180" w:lineRule="exact"/>
              <w:ind w:firstLine="0"/>
              <w:rPr>
                <w:rStyle w:val="Teksttreci3"/>
                <w:b/>
                <w:bCs/>
                <w:color w:val="000000"/>
              </w:rPr>
            </w:pPr>
          </w:p>
        </w:tc>
      </w:tr>
    </w:tbl>
    <w:p w14:paraId="64C55621" w14:textId="1D033581" w:rsidR="00853DA1" w:rsidRPr="00853DA1" w:rsidRDefault="00853DA1" w:rsidP="00853DA1">
      <w:pPr>
        <w:pStyle w:val="Akapitzlist"/>
        <w:widowControl/>
        <w:numPr>
          <w:ilvl w:val="0"/>
          <w:numId w:val="5"/>
        </w:numPr>
        <w:autoSpaceDE w:val="0"/>
        <w:autoSpaceDN w:val="0"/>
        <w:adjustRightInd w:val="0"/>
        <w:spacing w:before="240"/>
        <w:ind w:left="284" w:hanging="284"/>
        <w:jc w:val="both"/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</w:pPr>
      <w:r w:rsidRPr="00AF0E93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lastRenderedPageBreak/>
        <w:t xml:space="preserve">Opis </w:t>
      </w: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wykształcenia i ukończonych kursów</w:t>
      </w: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kandydata w </w:t>
      </w: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zakresie</w:t>
      </w: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opieki nad dziećmi do lat 3.</w:t>
      </w:r>
    </w:p>
    <w:p w14:paraId="120214D6" w14:textId="77777777" w:rsidR="00AF0E93" w:rsidRPr="00AF0E93" w:rsidRDefault="00AF0E93" w:rsidP="00AF0E93">
      <w:pPr>
        <w:pStyle w:val="Akapitzlist"/>
        <w:widowControl/>
        <w:autoSpaceDE w:val="0"/>
        <w:autoSpaceDN w:val="0"/>
        <w:adjustRightInd w:val="0"/>
        <w:spacing w:before="240"/>
        <w:ind w:left="284"/>
        <w:jc w:val="both"/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AF0E93" w:rsidRPr="00AF0E93" w14:paraId="4C17BBD5" w14:textId="77777777" w:rsidTr="00480CC8">
        <w:trPr>
          <w:trHeight w:val="687"/>
        </w:trPr>
        <w:tc>
          <w:tcPr>
            <w:tcW w:w="928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74E616ED" w14:textId="77777777" w:rsidR="00AF0E93" w:rsidRPr="00AF0E93" w:rsidRDefault="00AF0E93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A0A835A" w14:textId="77777777" w:rsidR="00AF0E93" w:rsidRPr="00AF0E93" w:rsidRDefault="00AF0E93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0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</w:t>
            </w:r>
            <w:r w:rsidR="00480CC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</w:t>
            </w:r>
          </w:p>
          <w:p w14:paraId="405DD3E9" w14:textId="77777777" w:rsidR="00AF0E93" w:rsidRPr="00AF0E93" w:rsidRDefault="00AF0E93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0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</w:t>
            </w:r>
            <w:r w:rsidR="00480CC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</w:t>
            </w:r>
          </w:p>
          <w:p w14:paraId="6A975EAB" w14:textId="77777777" w:rsidR="00AF0E93" w:rsidRPr="00AF0E93" w:rsidRDefault="00AF0E93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0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</w:t>
            </w:r>
            <w:r w:rsidR="00480CC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</w:t>
            </w:r>
          </w:p>
        </w:tc>
      </w:tr>
      <w:tr w:rsidR="00AF0E93" w:rsidRPr="00AF0E93" w14:paraId="6A55A259" w14:textId="77777777" w:rsidTr="00480CC8">
        <w:trPr>
          <w:trHeight w:val="703"/>
        </w:trPr>
        <w:tc>
          <w:tcPr>
            <w:tcW w:w="92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458DC1EE" w14:textId="77777777" w:rsidR="00AF0E93" w:rsidRPr="00AF0E93" w:rsidRDefault="00AF0E93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</w:tbl>
    <w:p w14:paraId="724216D5" w14:textId="77777777" w:rsidR="00AF0E93" w:rsidRPr="00AF0E93" w:rsidRDefault="00AF0E93" w:rsidP="00AF0E93">
      <w:pPr>
        <w:widowControl/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</w:pPr>
    </w:p>
    <w:p w14:paraId="65538774" w14:textId="77777777" w:rsidR="00853DA1" w:rsidRPr="00853DA1" w:rsidRDefault="00853DA1" w:rsidP="00853DA1">
      <w:pPr>
        <w:pStyle w:val="Akapitzlist"/>
        <w:widowControl/>
        <w:numPr>
          <w:ilvl w:val="0"/>
          <w:numId w:val="5"/>
        </w:numPr>
        <w:autoSpaceDE w:val="0"/>
        <w:autoSpaceDN w:val="0"/>
        <w:adjustRightInd w:val="0"/>
        <w:spacing w:before="240"/>
        <w:ind w:left="284" w:hanging="284"/>
        <w:jc w:val="both"/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</w:pPr>
      <w:r w:rsidRPr="00AF0E93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Opis </w:t>
      </w: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doświadczenia kandydata w zakresie udokumentowanej opieki nad dziećmi do lat 3.</w:t>
      </w:r>
    </w:p>
    <w:p w14:paraId="0C80ED05" w14:textId="77777777" w:rsidR="00C17BCA" w:rsidRPr="00C17BCA" w:rsidRDefault="00C17BCA" w:rsidP="00853DA1">
      <w:pPr>
        <w:widowControl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C17BCA" w:rsidRPr="00C17BCA" w14:paraId="18DED94C" w14:textId="77777777" w:rsidTr="00AF0E93">
        <w:trPr>
          <w:trHeight w:val="687"/>
        </w:trPr>
        <w:tc>
          <w:tcPr>
            <w:tcW w:w="928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4911A0AC" w14:textId="77777777" w:rsidR="00C17BCA" w:rsidRPr="00C17BCA" w:rsidRDefault="00C17BCA" w:rsidP="00C17BCA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44DC7BE" w14:textId="77777777" w:rsidR="00C17BCA" w:rsidRPr="00C17BCA" w:rsidRDefault="00C17BCA" w:rsidP="00C17BCA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76F49505" w14:textId="77777777" w:rsidR="00C17BCA" w:rsidRPr="00C17BCA" w:rsidRDefault="00C17BCA" w:rsidP="00C17BCA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2005C838" w14:textId="77777777" w:rsidR="00C17BCA" w:rsidRPr="00C17BCA" w:rsidRDefault="00C17BCA" w:rsidP="00AF0E9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</w:tc>
      </w:tr>
      <w:tr w:rsidR="00C17BCA" w:rsidRPr="00C17BCA" w14:paraId="7D89D594" w14:textId="77777777" w:rsidTr="00AF0E93">
        <w:trPr>
          <w:trHeight w:val="703"/>
        </w:trPr>
        <w:tc>
          <w:tcPr>
            <w:tcW w:w="928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</w:tcPr>
          <w:p w14:paraId="384300FE" w14:textId="77777777" w:rsidR="00C17BCA" w:rsidRPr="00C17BCA" w:rsidRDefault="00C17BCA" w:rsidP="00C17BCA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</w:tbl>
    <w:p w14:paraId="2BD38FA5" w14:textId="77777777" w:rsidR="00365DA9" w:rsidRDefault="00365DA9" w:rsidP="00365DA9">
      <w:pPr>
        <w:pStyle w:val="Teksttreci1"/>
        <w:shd w:val="clear" w:color="auto" w:fill="auto"/>
        <w:tabs>
          <w:tab w:val="left" w:pos="292"/>
        </w:tabs>
        <w:spacing w:after="0" w:line="240" w:lineRule="auto"/>
        <w:ind w:right="20" w:firstLine="0"/>
      </w:pPr>
    </w:p>
    <w:p w14:paraId="198C428F" w14:textId="77777777" w:rsidR="00853DA1" w:rsidRPr="00C17BCA" w:rsidRDefault="00853DA1" w:rsidP="00853DA1">
      <w:pPr>
        <w:pStyle w:val="Akapitzlist"/>
        <w:widowControl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</w:pPr>
      <w:r w:rsidRPr="00C17BCA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Informacja, czy w ciągu ostatnich 5 lat oferent otrzymał dotację </w:t>
      </w:r>
      <w:r w:rsidRPr="00C17BCA">
        <w:rPr>
          <w:rFonts w:ascii="Arial" w:eastAsia="Times New Roman" w:hAnsi="Arial" w:cs="Arial"/>
          <w:bCs/>
          <w:sz w:val="18"/>
          <w:szCs w:val="18"/>
          <w:shd w:val="clear" w:color="auto" w:fill="FFFFFF"/>
        </w:rPr>
        <w:t>na dofinansowanie inwestycji związanych z realizacją zadania publicznego z podaniem inwestycji, które zostały dofinansowane, organu, który udzielił dofinansowania oraz daty otrzymania dotacji – jeżeli nie: należy wpisać: nie dotyczy)</w:t>
      </w:r>
    </w:p>
    <w:p w14:paraId="52FE9E9C" w14:textId="77777777" w:rsidR="00365DA9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1"/>
      </w:tblGrid>
      <w:tr w:rsidR="00365DA9" w:rsidRPr="00C517CC" w14:paraId="327B6A3D" w14:textId="77777777" w:rsidTr="00295C4A">
        <w:tc>
          <w:tcPr>
            <w:tcW w:w="9390" w:type="dxa"/>
          </w:tcPr>
          <w:p w14:paraId="148EB42F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1A331FC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2CC17241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7CAF4CA5" w14:textId="4EFA9A20" w:rsidR="00365DA9" w:rsidRPr="007159D3" w:rsidRDefault="007159D3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  <w:rPr>
                <w:rStyle w:val="Teksttreci3"/>
                <w:b/>
                <w:bCs/>
                <w:color w:val="000000"/>
              </w:rPr>
            </w:pPr>
            <w:r w:rsidRPr="007159D3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6C1C44C2" w14:textId="77777777" w:rsidR="00365DA9" w:rsidRPr="00C517CC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  <w:rPr>
                <w:rStyle w:val="Teksttreci3"/>
                <w:b/>
                <w:bCs/>
                <w:color w:val="000000"/>
              </w:rPr>
            </w:pPr>
          </w:p>
          <w:p w14:paraId="1386B932" w14:textId="77777777" w:rsidR="00365DA9" w:rsidRPr="00C517CC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  <w:rPr>
                <w:rStyle w:val="Teksttreci3"/>
                <w:b/>
                <w:bCs/>
                <w:color w:val="000000"/>
              </w:rPr>
            </w:pPr>
          </w:p>
        </w:tc>
      </w:tr>
    </w:tbl>
    <w:p w14:paraId="43A76D0B" w14:textId="77777777" w:rsidR="00365DA9" w:rsidRPr="004C59EF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090F1265" w14:textId="77777777" w:rsidR="00365DA9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</w:pPr>
    </w:p>
    <w:p w14:paraId="2241668A" w14:textId="16F21B76" w:rsidR="00365DA9" w:rsidRPr="00526468" w:rsidRDefault="00365DA9" w:rsidP="00365DA9">
      <w:pPr>
        <w:pStyle w:val="Teksttreci30"/>
        <w:numPr>
          <w:ilvl w:val="0"/>
          <w:numId w:val="5"/>
        </w:numPr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  <w:r>
        <w:rPr>
          <w:rStyle w:val="Teksttreci3"/>
          <w:b/>
          <w:bCs/>
          <w:color w:val="000000"/>
        </w:rPr>
        <w:t>Opis poszczególnych działań w zakresie realizacji zadania publicznego</w:t>
      </w:r>
      <w:r w:rsidR="0055526D">
        <w:rPr>
          <w:rStyle w:val="Teksttreci3"/>
          <w:b/>
          <w:bCs/>
          <w:color w:val="000000"/>
        </w:rPr>
        <w:t xml:space="preserve"> </w:t>
      </w:r>
      <w:r w:rsidR="0055526D">
        <w:rPr>
          <w:rStyle w:val="Teksttreci3"/>
          <w:color w:val="000000"/>
        </w:rPr>
        <w:t xml:space="preserve">(należy zamieścić opis </w:t>
      </w:r>
      <w:r w:rsidR="007159D3">
        <w:rPr>
          <w:rStyle w:val="Teksttreci3"/>
          <w:color w:val="000000"/>
        </w:rPr>
        <w:t xml:space="preserve">działań i </w:t>
      </w:r>
      <w:r w:rsidR="00041C28">
        <w:rPr>
          <w:rStyle w:val="Teksttreci3"/>
          <w:color w:val="000000"/>
        </w:rPr>
        <w:t>zabaw z podziałem na zabawy ruchowe, tematyczne, plastyczne, muzyczne itp., opisać sposób zapewnienia dziecku bezpieczeństwa</w:t>
      </w:r>
      <w:r w:rsidR="007159D3">
        <w:rPr>
          <w:rStyle w:val="Teksttreci3"/>
          <w:color w:val="000000"/>
        </w:rPr>
        <w:t>. Dodatkowo można przedstawić proponowany ogólny harmonogram tygodniowy</w:t>
      </w:r>
      <w:r w:rsidR="00041C28">
        <w:rPr>
          <w:rStyle w:val="Teksttreci3"/>
          <w:color w:val="000000"/>
        </w:rPr>
        <w:t>)</w:t>
      </w:r>
    </w:p>
    <w:p w14:paraId="4207784D" w14:textId="77777777" w:rsidR="00365DA9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1"/>
      </w:tblGrid>
      <w:tr w:rsidR="00365DA9" w14:paraId="77C06170" w14:textId="77777777" w:rsidTr="00295C4A">
        <w:tc>
          <w:tcPr>
            <w:tcW w:w="9390" w:type="dxa"/>
          </w:tcPr>
          <w:p w14:paraId="339EF658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745D55AC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3BACA12B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7EF78CD2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79E25443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7AC797D4" w14:textId="77777777" w:rsidR="007159D3" w:rsidRPr="00C17BCA" w:rsidRDefault="007159D3" w:rsidP="007159D3">
            <w:pPr>
              <w:widowControl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17BC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68AFC7DC" w14:textId="5618AC35" w:rsidR="00365DA9" w:rsidRPr="007159D3" w:rsidRDefault="007159D3" w:rsidP="007159D3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  <w:rPr>
                <w:b w:val="0"/>
                <w:bCs w:val="0"/>
              </w:rPr>
            </w:pPr>
            <w:r w:rsidRPr="007159D3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</w:t>
            </w:r>
          </w:p>
          <w:p w14:paraId="3A932993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3AAEC066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5D17D448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7637B614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52511AFF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  <w:p w14:paraId="0C857AB0" w14:textId="77777777" w:rsidR="00365DA9" w:rsidRDefault="00365DA9" w:rsidP="00295C4A">
            <w:pPr>
              <w:pStyle w:val="Teksttreci30"/>
              <w:shd w:val="clear" w:color="auto" w:fill="auto"/>
              <w:tabs>
                <w:tab w:val="left" w:pos="222"/>
              </w:tabs>
              <w:spacing w:before="0" w:after="0" w:line="240" w:lineRule="auto"/>
              <w:ind w:firstLine="0"/>
            </w:pPr>
          </w:p>
        </w:tc>
      </w:tr>
    </w:tbl>
    <w:p w14:paraId="2A670C09" w14:textId="77777777" w:rsidR="00365DA9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</w:pPr>
    </w:p>
    <w:p w14:paraId="17E94B6F" w14:textId="77777777" w:rsidR="007159D3" w:rsidRDefault="007159D3" w:rsidP="007159D3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1ACA8236" w14:textId="77777777" w:rsidR="00260604" w:rsidRDefault="00260604" w:rsidP="007159D3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10781E5E" w14:textId="77777777" w:rsidR="00260604" w:rsidRDefault="00260604" w:rsidP="007159D3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6ECEE067" w14:textId="77777777" w:rsidR="00260604" w:rsidRPr="007159D3" w:rsidRDefault="00260604" w:rsidP="007159D3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469A928B" w14:textId="77777777" w:rsidR="007159D3" w:rsidRPr="007159D3" w:rsidRDefault="007159D3" w:rsidP="007159D3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</w:p>
    <w:p w14:paraId="4E4582F8" w14:textId="6BFF9240" w:rsidR="00365DA9" w:rsidRPr="00526468" w:rsidRDefault="00365DA9" w:rsidP="00365DA9">
      <w:pPr>
        <w:pStyle w:val="Teksttreci30"/>
        <w:numPr>
          <w:ilvl w:val="0"/>
          <w:numId w:val="5"/>
        </w:numPr>
        <w:shd w:val="clear" w:color="auto" w:fill="auto"/>
        <w:tabs>
          <w:tab w:val="left" w:pos="222"/>
        </w:tabs>
        <w:spacing w:before="0" w:after="0" w:line="240" w:lineRule="auto"/>
        <w:ind w:firstLine="0"/>
        <w:rPr>
          <w:rStyle w:val="Teksttreci3"/>
          <w:b/>
          <w:bCs/>
        </w:rPr>
      </w:pPr>
      <w:r>
        <w:rPr>
          <w:rStyle w:val="Teksttreci3"/>
          <w:b/>
          <w:bCs/>
          <w:color w:val="000000"/>
        </w:rPr>
        <w:lastRenderedPageBreak/>
        <w:t>Termin realizacji zadania publicznego</w:t>
      </w:r>
    </w:p>
    <w:p w14:paraId="5BBE4BCB" w14:textId="77777777" w:rsidR="00365DA9" w:rsidRDefault="00365DA9" w:rsidP="00365DA9">
      <w:pPr>
        <w:pStyle w:val="Teksttreci30"/>
        <w:shd w:val="clear" w:color="auto" w:fill="auto"/>
        <w:tabs>
          <w:tab w:val="left" w:pos="222"/>
        </w:tabs>
        <w:spacing w:before="0" w:after="0" w:line="240" w:lineRule="auto"/>
        <w:ind w:firstLine="0"/>
      </w:pPr>
    </w:p>
    <w:p w14:paraId="636A1EC7" w14:textId="1183C5E2" w:rsidR="00365DA9" w:rsidRDefault="00365DA9" w:rsidP="00260604">
      <w:pPr>
        <w:pStyle w:val="Teksttreci1"/>
        <w:shd w:val="clear" w:color="auto" w:fill="auto"/>
        <w:tabs>
          <w:tab w:val="left" w:leader="dot" w:pos="6101"/>
        </w:tabs>
        <w:spacing w:after="0" w:line="180" w:lineRule="exact"/>
        <w:ind w:left="360" w:firstLine="0"/>
        <w:rPr>
          <w:rStyle w:val="Teksttreci"/>
          <w:color w:val="000000"/>
        </w:rPr>
      </w:pPr>
      <w:r>
        <w:rPr>
          <w:rStyle w:val="Teksttreci"/>
          <w:color w:val="000000"/>
        </w:rPr>
        <w:t>Zadanie publiczne</w:t>
      </w:r>
      <w:r w:rsidR="007159D3">
        <w:rPr>
          <w:rStyle w:val="Teksttreci"/>
          <w:color w:val="000000"/>
        </w:rPr>
        <w:t xml:space="preserve"> planowane jest do realizacji </w:t>
      </w:r>
      <w:r>
        <w:rPr>
          <w:rStyle w:val="Teksttreci"/>
          <w:color w:val="000000"/>
        </w:rPr>
        <w:t>od</w:t>
      </w:r>
      <w:r w:rsidR="007159D3">
        <w:rPr>
          <w:rStyle w:val="Teksttreci"/>
          <w:color w:val="000000"/>
        </w:rPr>
        <w:t xml:space="preserve"> 16 </w:t>
      </w:r>
      <w:r w:rsidR="007170ED">
        <w:rPr>
          <w:rStyle w:val="Teksttreci"/>
          <w:color w:val="000000"/>
        </w:rPr>
        <w:t>grudnia 2024</w:t>
      </w:r>
      <w:r w:rsidR="007159D3">
        <w:rPr>
          <w:rStyle w:val="Teksttreci"/>
          <w:color w:val="000000"/>
        </w:rPr>
        <w:t xml:space="preserve"> r. do odwołania. </w:t>
      </w:r>
    </w:p>
    <w:p w14:paraId="13902DA1" w14:textId="77777777" w:rsidR="00365DA9" w:rsidRDefault="00365DA9" w:rsidP="007159D3">
      <w:pPr>
        <w:pStyle w:val="Teksttreci1"/>
        <w:shd w:val="clear" w:color="auto" w:fill="auto"/>
        <w:tabs>
          <w:tab w:val="left" w:pos="905"/>
          <w:tab w:val="left" w:pos="1448"/>
          <w:tab w:val="left" w:pos="1629"/>
          <w:tab w:val="left" w:pos="2172"/>
        </w:tabs>
        <w:spacing w:after="0" w:line="360" w:lineRule="auto"/>
        <w:ind w:firstLine="0"/>
        <w:jc w:val="left"/>
      </w:pPr>
    </w:p>
    <w:p w14:paraId="1D332B65" w14:textId="41744715" w:rsidR="00365DA9" w:rsidRPr="00526468" w:rsidRDefault="004729C2" w:rsidP="00365DA9">
      <w:pPr>
        <w:pStyle w:val="Teksttreci1"/>
        <w:shd w:val="clear" w:color="auto" w:fill="auto"/>
        <w:tabs>
          <w:tab w:val="left" w:pos="905"/>
          <w:tab w:val="left" w:pos="1448"/>
          <w:tab w:val="left" w:pos="1629"/>
          <w:tab w:val="left" w:pos="2172"/>
        </w:tabs>
        <w:spacing w:after="0" w:line="360" w:lineRule="auto"/>
        <w:ind w:left="181" w:hanging="181"/>
        <w:jc w:val="left"/>
        <w:rPr>
          <w:b/>
        </w:rPr>
      </w:pPr>
      <w:r>
        <w:rPr>
          <w:b/>
        </w:rPr>
        <w:t>IV</w:t>
      </w:r>
      <w:r w:rsidR="00365DA9" w:rsidRPr="00526468">
        <w:rPr>
          <w:b/>
        </w:rPr>
        <w:t>. Oświadczenia</w:t>
      </w:r>
    </w:p>
    <w:p w14:paraId="4F14741E" w14:textId="77777777" w:rsidR="00365DA9" w:rsidRDefault="00365DA9" w:rsidP="00365DA9">
      <w:pPr>
        <w:pStyle w:val="Teksttreci1"/>
        <w:shd w:val="clear" w:color="auto" w:fill="auto"/>
        <w:spacing w:after="0" w:line="341" w:lineRule="exact"/>
        <w:ind w:left="380"/>
      </w:pPr>
      <w:r>
        <w:rPr>
          <w:rStyle w:val="Teksttreci"/>
          <w:color w:val="000000"/>
        </w:rPr>
        <w:t>Oświadczam, że:</w:t>
      </w:r>
    </w:p>
    <w:p w14:paraId="5EB7861A" w14:textId="77777777" w:rsidR="00365DA9" w:rsidRDefault="00571B8B" w:rsidP="00365DA9">
      <w:pPr>
        <w:pStyle w:val="Teksttreci1"/>
        <w:numPr>
          <w:ilvl w:val="0"/>
          <w:numId w:val="7"/>
        </w:numPr>
        <w:shd w:val="clear" w:color="auto" w:fill="auto"/>
        <w:spacing w:after="0" w:line="341" w:lineRule="exact"/>
        <w:ind w:left="380"/>
      </w:pPr>
      <w:r>
        <w:rPr>
          <w:rStyle w:val="Teksttreci"/>
          <w:color w:val="000000"/>
        </w:rPr>
        <w:t>jestem</w:t>
      </w:r>
      <w:r w:rsidR="00365DA9">
        <w:rPr>
          <w:rStyle w:val="Teksttreci"/>
          <w:color w:val="000000"/>
        </w:rPr>
        <w:t xml:space="preserve"> związany niniejszą ofertą do dnia 31 grudnia 20</w:t>
      </w:r>
      <w:r w:rsidR="004A067C">
        <w:rPr>
          <w:rStyle w:val="Teksttreci"/>
          <w:color w:val="000000"/>
        </w:rPr>
        <w:t>24</w:t>
      </w:r>
      <w:r w:rsidR="00365DA9">
        <w:rPr>
          <w:rStyle w:val="Teksttreci"/>
          <w:color w:val="000000"/>
        </w:rPr>
        <w:t xml:space="preserve"> roku;</w:t>
      </w:r>
    </w:p>
    <w:p w14:paraId="51407CA3" w14:textId="137A415B" w:rsidR="00365DA9" w:rsidRDefault="00365DA9" w:rsidP="00365DA9">
      <w:pPr>
        <w:pStyle w:val="Teksttreci1"/>
        <w:numPr>
          <w:ilvl w:val="0"/>
          <w:numId w:val="7"/>
        </w:numPr>
        <w:shd w:val="clear" w:color="auto" w:fill="auto"/>
        <w:spacing w:after="0" w:line="341" w:lineRule="exact"/>
        <w:ind w:left="380" w:right="20"/>
      </w:pPr>
      <w:r w:rsidRPr="00041C28">
        <w:rPr>
          <w:rStyle w:val="Teksttreci"/>
          <w:color w:val="000000"/>
        </w:rPr>
        <w:t xml:space="preserve"> dane określone w części I niniejszej oferty są zgodne z Krajowym Rejestrem Sądowym/właściwą ewidencją</w:t>
      </w:r>
      <w:r w:rsidR="00041C28">
        <w:rPr>
          <w:rStyle w:val="Teksttreci"/>
          <w:color w:val="000000"/>
        </w:rPr>
        <w:t xml:space="preserve"> (jeśli dotyczy);</w:t>
      </w:r>
    </w:p>
    <w:p w14:paraId="6C39E748" w14:textId="5429FE8C" w:rsidR="00365DA9" w:rsidRDefault="00365DA9" w:rsidP="00365DA9">
      <w:pPr>
        <w:pStyle w:val="Teksttreci1"/>
        <w:numPr>
          <w:ilvl w:val="0"/>
          <w:numId w:val="7"/>
        </w:numPr>
        <w:shd w:val="clear" w:color="auto" w:fill="auto"/>
        <w:tabs>
          <w:tab w:val="left" w:pos="396"/>
        </w:tabs>
        <w:spacing w:after="0" w:line="341" w:lineRule="exact"/>
        <w:ind w:left="380" w:right="20"/>
      </w:pPr>
      <w:r>
        <w:rPr>
          <w:rStyle w:val="Teksttreci"/>
          <w:color w:val="000000"/>
        </w:rPr>
        <w:t xml:space="preserve">wszystkie podane w ofercie oraz załącznikach informacje są zgodne z aktualnym stanem prawnym </w:t>
      </w:r>
      <w:r w:rsidR="00041C28">
        <w:rPr>
          <w:rStyle w:val="Teksttreci"/>
          <w:color w:val="000000"/>
        </w:rPr>
        <w:br/>
      </w:r>
      <w:r>
        <w:rPr>
          <w:rStyle w:val="Teksttreci"/>
          <w:color w:val="000000"/>
        </w:rPr>
        <w:t>i faktycznym;</w:t>
      </w:r>
    </w:p>
    <w:p w14:paraId="009AF56E" w14:textId="77777777" w:rsidR="00E938B2" w:rsidRDefault="00E938B2" w:rsidP="00365DA9">
      <w:pPr>
        <w:pStyle w:val="Teksttreci1"/>
        <w:shd w:val="clear" w:color="auto" w:fill="auto"/>
        <w:tabs>
          <w:tab w:val="left" w:leader="dot" w:pos="3730"/>
          <w:tab w:val="left" w:pos="4431"/>
          <w:tab w:val="left" w:leader="dot" w:pos="8780"/>
        </w:tabs>
        <w:spacing w:after="104" w:line="180" w:lineRule="exact"/>
        <w:ind w:left="380"/>
        <w:rPr>
          <w:rStyle w:val="Teksttreci"/>
          <w:color w:val="000000"/>
        </w:rPr>
      </w:pPr>
    </w:p>
    <w:p w14:paraId="758D86BD" w14:textId="77777777" w:rsidR="00E938B2" w:rsidRDefault="00E938B2" w:rsidP="00365DA9">
      <w:pPr>
        <w:pStyle w:val="Teksttreci1"/>
        <w:shd w:val="clear" w:color="auto" w:fill="auto"/>
        <w:tabs>
          <w:tab w:val="left" w:leader="dot" w:pos="3730"/>
          <w:tab w:val="left" w:pos="4431"/>
          <w:tab w:val="left" w:leader="dot" w:pos="8780"/>
        </w:tabs>
        <w:spacing w:after="104" w:line="180" w:lineRule="exact"/>
        <w:ind w:left="380"/>
        <w:rPr>
          <w:rStyle w:val="Teksttreci"/>
          <w:color w:val="000000"/>
        </w:rPr>
      </w:pPr>
    </w:p>
    <w:p w14:paraId="08A32B74" w14:textId="59443FD4" w:rsidR="00365DA9" w:rsidRDefault="00365DA9" w:rsidP="00365DA9">
      <w:pPr>
        <w:pStyle w:val="Teksttreci1"/>
        <w:shd w:val="clear" w:color="auto" w:fill="auto"/>
        <w:tabs>
          <w:tab w:val="left" w:leader="dot" w:pos="3730"/>
          <w:tab w:val="left" w:pos="4431"/>
          <w:tab w:val="left" w:leader="dot" w:pos="8780"/>
        </w:tabs>
        <w:spacing w:after="104" w:line="180" w:lineRule="exact"/>
        <w:ind w:left="380"/>
        <w:rPr>
          <w:rStyle w:val="Teksttreci"/>
          <w:color w:val="000000"/>
        </w:rPr>
      </w:pPr>
      <w:r>
        <w:rPr>
          <w:rStyle w:val="Teksttreci"/>
          <w:color w:val="000000"/>
        </w:rPr>
        <w:t>Miejscowość, data</w:t>
      </w:r>
      <w:r w:rsidR="002F09D1">
        <w:rPr>
          <w:rStyle w:val="Teksttreci"/>
          <w:color w:val="000000"/>
        </w:rPr>
        <w:t xml:space="preserve">_____________________________    </w:t>
      </w:r>
      <w:r w:rsidR="0061086B">
        <w:rPr>
          <w:rStyle w:val="Teksttreci"/>
          <w:color w:val="000000"/>
        </w:rPr>
        <w:t xml:space="preserve">   </w:t>
      </w:r>
      <w:r w:rsidR="002F09D1">
        <w:rPr>
          <w:rStyle w:val="Teksttreci"/>
          <w:color w:val="000000"/>
        </w:rPr>
        <w:t>_____________________________________</w:t>
      </w:r>
    </w:p>
    <w:p w14:paraId="76C6A3C1" w14:textId="77777777" w:rsidR="00365DA9" w:rsidRPr="004A067C" w:rsidRDefault="00365DA9" w:rsidP="004A067C">
      <w:pPr>
        <w:pStyle w:val="Teksttreci1"/>
        <w:shd w:val="clear" w:color="auto" w:fill="auto"/>
        <w:spacing w:after="0" w:line="240" w:lineRule="auto"/>
        <w:ind w:right="771" w:firstLine="0"/>
        <w:jc w:val="left"/>
        <w:rPr>
          <w:i/>
          <w:color w:val="000000"/>
          <w:shd w:val="clear" w:color="auto" w:fill="FFFFFF"/>
        </w:rPr>
      </w:pPr>
      <w:r>
        <w:rPr>
          <w:rStyle w:val="Teksttreci"/>
          <w:color w:val="000000"/>
        </w:rPr>
        <w:t xml:space="preserve">                                                                                           </w:t>
      </w:r>
      <w:r w:rsidR="004A067C">
        <w:rPr>
          <w:rStyle w:val="Teksttreci"/>
          <w:color w:val="000000"/>
        </w:rPr>
        <w:t xml:space="preserve">                      </w:t>
      </w:r>
      <w:r>
        <w:rPr>
          <w:rStyle w:val="Teksttreci"/>
          <w:color w:val="000000"/>
        </w:rPr>
        <w:t xml:space="preserve">     (</w:t>
      </w:r>
      <w:r w:rsidRPr="00436484">
        <w:rPr>
          <w:rStyle w:val="Teksttreci"/>
          <w:i/>
          <w:color w:val="000000"/>
        </w:rPr>
        <w:t>podpis oferenta</w:t>
      </w:r>
      <w:r>
        <w:rPr>
          <w:rStyle w:val="Teksttreci"/>
          <w:i/>
          <w:color w:val="000000"/>
        </w:rPr>
        <w:t>)</w:t>
      </w:r>
    </w:p>
    <w:p w14:paraId="123B4BDE" w14:textId="77777777" w:rsidR="00E938B2" w:rsidRDefault="00E938B2" w:rsidP="009818D8">
      <w:pPr>
        <w:widowControl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</w:p>
    <w:p w14:paraId="2BD48F8D" w14:textId="3EB71F5F" w:rsidR="009818D8" w:rsidRPr="009818D8" w:rsidRDefault="009818D8" w:rsidP="009818D8">
      <w:pPr>
        <w:widowControl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  <w:r w:rsidRPr="009818D8"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  <w:t>Poświadczenie złożenia oferty /Wypełnia organ administracji publicznej/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9818D8" w:rsidRPr="009818D8" w14:paraId="28AC6115" w14:textId="77777777" w:rsidTr="00295C4A">
        <w:tc>
          <w:tcPr>
            <w:tcW w:w="9212" w:type="dxa"/>
          </w:tcPr>
          <w:p w14:paraId="1493E0CD" w14:textId="77777777" w:rsidR="009818D8" w:rsidRPr="009818D8" w:rsidRDefault="009818D8" w:rsidP="009818D8">
            <w:pPr>
              <w:widowControl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</w:p>
          <w:p w14:paraId="0823E461" w14:textId="77777777" w:rsidR="009818D8" w:rsidRPr="009818D8" w:rsidRDefault="009818D8" w:rsidP="009818D8">
            <w:pPr>
              <w:widowControl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9818D8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……………………………………………………………………………………………………………………………</w:t>
            </w:r>
          </w:p>
          <w:p w14:paraId="63FD10C9" w14:textId="77777777" w:rsidR="009818D8" w:rsidRPr="009818D8" w:rsidRDefault="009818D8" w:rsidP="009818D8">
            <w:pPr>
              <w:widowControl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</w:p>
          <w:p w14:paraId="11DEBAAE" w14:textId="0158F2AC" w:rsidR="009818D8" w:rsidRPr="009818D8" w:rsidRDefault="009818D8" w:rsidP="002F089E">
            <w:pPr>
              <w:widowControl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</w:pPr>
            <w:r w:rsidRPr="009818D8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……………………………………………………………………………………………………………………………</w:t>
            </w:r>
          </w:p>
        </w:tc>
      </w:tr>
    </w:tbl>
    <w:p w14:paraId="78151B1F" w14:textId="77777777" w:rsidR="00365DA9" w:rsidRDefault="00365DA9" w:rsidP="00365DA9">
      <w:pPr>
        <w:pStyle w:val="Teksttreci30"/>
        <w:shd w:val="clear" w:color="auto" w:fill="auto"/>
        <w:spacing w:before="0" w:after="0" w:line="240" w:lineRule="auto"/>
        <w:ind w:left="357" w:hanging="357"/>
      </w:pPr>
    </w:p>
    <w:p w14:paraId="5CBE72D0" w14:textId="77777777" w:rsidR="00365DA9" w:rsidRDefault="00365DA9" w:rsidP="00365DA9">
      <w:pPr>
        <w:pStyle w:val="Teksttreci30"/>
        <w:shd w:val="clear" w:color="auto" w:fill="auto"/>
        <w:spacing w:before="0" w:after="0" w:line="240" w:lineRule="auto"/>
        <w:ind w:left="357" w:hanging="357"/>
        <w:rPr>
          <w:rStyle w:val="Teksttreci3"/>
          <w:b/>
          <w:bCs/>
          <w:color w:val="000000"/>
        </w:rPr>
      </w:pPr>
      <w:r>
        <w:rPr>
          <w:rStyle w:val="Teksttreci3"/>
          <w:b/>
          <w:bCs/>
          <w:color w:val="000000"/>
        </w:rPr>
        <w:t>Adnotacje urzędowe /Wypełnia organ administracji publicznej/</w:t>
      </w:r>
    </w:p>
    <w:p w14:paraId="11478DD3" w14:textId="77777777" w:rsidR="00365DA9" w:rsidRDefault="00365DA9" w:rsidP="00365DA9">
      <w:pPr>
        <w:pStyle w:val="Teksttreci30"/>
        <w:shd w:val="clear" w:color="auto" w:fill="auto"/>
        <w:spacing w:before="0" w:after="0" w:line="240" w:lineRule="auto"/>
        <w:ind w:left="357" w:hanging="357"/>
        <w:rPr>
          <w:rStyle w:val="Teksttreci3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1"/>
      </w:tblGrid>
      <w:tr w:rsidR="00365DA9" w14:paraId="09D592B7" w14:textId="77777777" w:rsidTr="00041C28">
        <w:trPr>
          <w:trHeight w:val="1040"/>
        </w:trPr>
        <w:tc>
          <w:tcPr>
            <w:tcW w:w="9371" w:type="dxa"/>
          </w:tcPr>
          <w:p w14:paraId="01189F96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28AEFF5B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44EE4E1A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05371391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2CF6462B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2A08E57C" w14:textId="77777777" w:rsidR="00365DA9" w:rsidRDefault="00365DA9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  <w:p w14:paraId="246D229C" w14:textId="77777777" w:rsidR="00041C28" w:rsidRDefault="00041C28" w:rsidP="00295C4A">
            <w:pPr>
              <w:pStyle w:val="Teksttreci30"/>
              <w:shd w:val="clear" w:color="auto" w:fill="auto"/>
              <w:spacing w:before="0" w:after="0" w:line="240" w:lineRule="auto"/>
              <w:ind w:firstLine="0"/>
            </w:pPr>
          </w:p>
        </w:tc>
      </w:tr>
    </w:tbl>
    <w:p w14:paraId="2030F54B" w14:textId="77777777" w:rsidR="00B84A19" w:rsidRPr="00365DA9" w:rsidRDefault="00B84A19" w:rsidP="00041C28"/>
    <w:sectPr w:rsidR="00B84A19" w:rsidRPr="00365DA9" w:rsidSect="005E500E">
      <w:headerReference w:type="default" r:id="rId7"/>
      <w:pgSz w:w="11909" w:h="16838"/>
      <w:pgMar w:top="826" w:right="1284" w:bottom="2041" w:left="13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54C52" w14:textId="77777777" w:rsidR="00A56ED4" w:rsidRDefault="00A56ED4" w:rsidP="004A067C">
      <w:r>
        <w:separator/>
      </w:r>
    </w:p>
  </w:endnote>
  <w:endnote w:type="continuationSeparator" w:id="0">
    <w:p w14:paraId="7BCEB9D1" w14:textId="77777777" w:rsidR="00A56ED4" w:rsidRDefault="00A56ED4" w:rsidP="004A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5ECE4" w14:textId="77777777" w:rsidR="00A56ED4" w:rsidRDefault="00A56ED4" w:rsidP="004A067C">
      <w:r>
        <w:separator/>
      </w:r>
    </w:p>
  </w:footnote>
  <w:footnote w:type="continuationSeparator" w:id="0">
    <w:p w14:paraId="12836163" w14:textId="77777777" w:rsidR="00A56ED4" w:rsidRDefault="00A56ED4" w:rsidP="004A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D0F7C" w14:textId="77777777" w:rsidR="00090C45" w:rsidRDefault="00365DA9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FDB5791" wp14:editId="4CBB45EB">
              <wp:simplePos x="0" y="0"/>
              <wp:positionH relativeFrom="page">
                <wp:posOffset>937260</wp:posOffset>
              </wp:positionH>
              <wp:positionV relativeFrom="page">
                <wp:posOffset>942975</wp:posOffset>
              </wp:positionV>
              <wp:extent cx="67310" cy="138430"/>
              <wp:effectExtent l="3810" t="0" r="0" b="635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76261B" w14:textId="77777777" w:rsidR="00090C45" w:rsidRDefault="00090C45">
                          <w:pPr>
                            <w:pStyle w:val="Nagweklubstopka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DB579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73.8pt;margin-top:74.25pt;width:5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" filled="f" stroked="f">
              <v:textbox style="mso-fit-shape-to-text:t" inset="0,0,0,0">
                <w:txbxContent>
                  <w:p w14:paraId="4776261B" w14:textId="77777777" w:rsidR="00000000" w:rsidRDefault="00000000">
                    <w:pPr>
                      <w:pStyle w:val="Nagweklubstopka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 w15:restartNumberingAfterBreak="0">
    <w:nsid w:val="00000013"/>
    <w:multiLevelType w:val="multilevel"/>
    <w:tmpl w:val="00000012"/>
    <w:lvl w:ilvl="0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Roman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 w15:restartNumberingAfterBreak="0">
    <w:nsid w:val="3A4B7F8B"/>
    <w:multiLevelType w:val="hybridMultilevel"/>
    <w:tmpl w:val="CF6C1F82"/>
    <w:lvl w:ilvl="0" w:tplc="4D9245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151833"/>
    <w:multiLevelType w:val="hybridMultilevel"/>
    <w:tmpl w:val="8F9CB704"/>
    <w:lvl w:ilvl="0" w:tplc="E1F4DF26">
      <w:start w:val="3"/>
      <w:numFmt w:val="decimal"/>
      <w:lvlText w:val="%1)"/>
      <w:lvlJc w:val="left"/>
      <w:pPr>
        <w:tabs>
          <w:tab w:val="num" w:pos="380"/>
        </w:tabs>
        <w:ind w:left="3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 w16cid:durableId="513883365">
    <w:abstractNumId w:val="0"/>
  </w:num>
  <w:num w:numId="2" w16cid:durableId="872885629">
    <w:abstractNumId w:val="1"/>
  </w:num>
  <w:num w:numId="3" w16cid:durableId="1362391324">
    <w:abstractNumId w:val="2"/>
  </w:num>
  <w:num w:numId="4" w16cid:durableId="622539186">
    <w:abstractNumId w:val="3"/>
  </w:num>
  <w:num w:numId="5" w16cid:durableId="1046828831">
    <w:abstractNumId w:val="4"/>
  </w:num>
  <w:num w:numId="6" w16cid:durableId="1716125822">
    <w:abstractNumId w:val="5"/>
  </w:num>
  <w:num w:numId="7" w16cid:durableId="400031957">
    <w:abstractNumId w:val="6"/>
  </w:num>
  <w:num w:numId="8" w16cid:durableId="1891454882">
    <w:abstractNumId w:val="7"/>
  </w:num>
  <w:num w:numId="9" w16cid:durableId="2113090811">
    <w:abstractNumId w:val="8"/>
  </w:num>
  <w:num w:numId="10" w16cid:durableId="1221940313">
    <w:abstractNumId w:val="10"/>
  </w:num>
  <w:num w:numId="11" w16cid:durableId="2069141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DA9"/>
    <w:rsid w:val="00041C28"/>
    <w:rsid w:val="00090C45"/>
    <w:rsid w:val="0025681B"/>
    <w:rsid w:val="00260604"/>
    <w:rsid w:val="002F089E"/>
    <w:rsid w:val="002F09D1"/>
    <w:rsid w:val="0035142D"/>
    <w:rsid w:val="00365DA9"/>
    <w:rsid w:val="003D74B0"/>
    <w:rsid w:val="00465A46"/>
    <w:rsid w:val="004729C2"/>
    <w:rsid w:val="00477509"/>
    <w:rsid w:val="00480CC8"/>
    <w:rsid w:val="004849BB"/>
    <w:rsid w:val="004A067C"/>
    <w:rsid w:val="004C3700"/>
    <w:rsid w:val="0055526D"/>
    <w:rsid w:val="00571B8B"/>
    <w:rsid w:val="005757AA"/>
    <w:rsid w:val="00576DD6"/>
    <w:rsid w:val="005E500E"/>
    <w:rsid w:val="0061086B"/>
    <w:rsid w:val="007159D3"/>
    <w:rsid w:val="007170ED"/>
    <w:rsid w:val="007D60D7"/>
    <w:rsid w:val="00853DA1"/>
    <w:rsid w:val="008558DA"/>
    <w:rsid w:val="008837C8"/>
    <w:rsid w:val="008A3B47"/>
    <w:rsid w:val="0094039E"/>
    <w:rsid w:val="009818D8"/>
    <w:rsid w:val="00A56ED4"/>
    <w:rsid w:val="00AF0E93"/>
    <w:rsid w:val="00B84A19"/>
    <w:rsid w:val="00B86F01"/>
    <w:rsid w:val="00BB23B6"/>
    <w:rsid w:val="00BC05FB"/>
    <w:rsid w:val="00C17BCA"/>
    <w:rsid w:val="00C73558"/>
    <w:rsid w:val="00C74C3E"/>
    <w:rsid w:val="00E05AAC"/>
    <w:rsid w:val="00E938B2"/>
    <w:rsid w:val="00ED30A9"/>
    <w:rsid w:val="00F60F8A"/>
    <w:rsid w:val="00F8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5B5F9"/>
  <w15:docId w15:val="{21EA0A0B-B8D5-4A37-9E29-4735609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D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1"/>
    <w:rsid w:val="00365DA9"/>
    <w:rPr>
      <w:rFonts w:ascii="Arial" w:hAnsi="Arial"/>
      <w:sz w:val="18"/>
      <w:szCs w:val="1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365DA9"/>
    <w:rPr>
      <w:rFonts w:ascii="Arial" w:hAnsi="Arial"/>
      <w:b/>
      <w:bCs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365DA9"/>
    <w:rPr>
      <w:rFonts w:ascii="Arial" w:hAnsi="Arial"/>
      <w:b/>
      <w:bCs/>
      <w:sz w:val="18"/>
      <w:szCs w:val="18"/>
      <w:shd w:val="clear" w:color="auto" w:fill="FFFFFF"/>
    </w:rPr>
  </w:style>
  <w:style w:type="character" w:customStyle="1" w:styleId="Teksttreci0">
    <w:name w:val="Tekst treści"/>
    <w:basedOn w:val="Teksttreci"/>
    <w:rsid w:val="00365DA9"/>
    <w:rPr>
      <w:rFonts w:ascii="Arial" w:hAnsi="Arial"/>
      <w:noProof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365DA9"/>
    <w:rPr>
      <w:rFonts w:ascii="Arial" w:hAnsi="Arial"/>
      <w:b/>
      <w:bCs/>
      <w:sz w:val="18"/>
      <w:szCs w:val="18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365DA9"/>
    <w:rPr>
      <w:rFonts w:ascii="Arial" w:hAnsi="Arial"/>
      <w:b/>
      <w:bCs/>
      <w:sz w:val="18"/>
      <w:szCs w:val="18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1"/>
    <w:rsid w:val="00365DA9"/>
    <w:rPr>
      <w:rFonts w:ascii="Arial" w:hAnsi="Arial"/>
      <w:b/>
      <w:bCs/>
      <w:sz w:val="19"/>
      <w:szCs w:val="19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365DA9"/>
    <w:rPr>
      <w:rFonts w:ascii="Arial" w:hAnsi="Arial"/>
      <w:i/>
      <w:iCs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5DA9"/>
    <w:pPr>
      <w:shd w:val="clear" w:color="auto" w:fill="FFFFFF"/>
      <w:spacing w:after="180" w:line="240" w:lineRule="atLeast"/>
      <w:ind w:hanging="360"/>
      <w:jc w:val="both"/>
    </w:pPr>
    <w:rPr>
      <w:rFonts w:ascii="Arial" w:eastAsiaTheme="minorHAnsi" w:hAnsi="Arial" w:cstheme="minorBidi"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rsid w:val="00365DA9"/>
    <w:pPr>
      <w:shd w:val="clear" w:color="auto" w:fill="FFFFFF"/>
      <w:spacing w:before="660" w:after="1440" w:line="240" w:lineRule="atLeast"/>
      <w:jc w:val="center"/>
    </w:pPr>
    <w:rPr>
      <w:rFonts w:ascii="Arial" w:eastAsiaTheme="minorHAnsi" w:hAnsi="Arial" w:cstheme="minorBidi"/>
      <w:b/>
      <w:bCs/>
      <w:color w:val="auto"/>
      <w:sz w:val="21"/>
      <w:szCs w:val="21"/>
      <w:lang w:eastAsia="en-US"/>
    </w:rPr>
  </w:style>
  <w:style w:type="paragraph" w:customStyle="1" w:styleId="Teksttreci30">
    <w:name w:val="Tekst treści (3)"/>
    <w:basedOn w:val="Normalny"/>
    <w:link w:val="Teksttreci3"/>
    <w:rsid w:val="00365DA9"/>
    <w:pPr>
      <w:shd w:val="clear" w:color="auto" w:fill="FFFFFF"/>
      <w:spacing w:before="300" w:after="300" w:line="264" w:lineRule="exact"/>
      <w:ind w:hanging="360"/>
      <w:jc w:val="both"/>
    </w:pPr>
    <w:rPr>
      <w:rFonts w:ascii="Arial" w:eastAsiaTheme="minorHAnsi" w:hAnsi="Arial" w:cstheme="minorBidi"/>
      <w:b/>
      <w:bCs/>
      <w:color w:val="auto"/>
      <w:sz w:val="18"/>
      <w:szCs w:val="18"/>
      <w:lang w:eastAsia="en-US"/>
    </w:rPr>
  </w:style>
  <w:style w:type="paragraph" w:customStyle="1" w:styleId="Nagwek10">
    <w:name w:val="Nagłówek #1"/>
    <w:basedOn w:val="Normalny"/>
    <w:link w:val="Nagwek1"/>
    <w:rsid w:val="00365DA9"/>
    <w:pPr>
      <w:shd w:val="clear" w:color="auto" w:fill="FFFFFF"/>
      <w:spacing w:after="180" w:line="240" w:lineRule="atLeast"/>
      <w:ind w:hanging="360"/>
      <w:jc w:val="both"/>
      <w:outlineLvl w:val="0"/>
    </w:pPr>
    <w:rPr>
      <w:rFonts w:ascii="Arial" w:eastAsiaTheme="minorHAnsi" w:hAnsi="Arial" w:cstheme="minorBidi"/>
      <w:b/>
      <w:bCs/>
      <w:color w:val="auto"/>
      <w:sz w:val="18"/>
      <w:szCs w:val="18"/>
      <w:lang w:eastAsia="en-US"/>
    </w:rPr>
  </w:style>
  <w:style w:type="paragraph" w:customStyle="1" w:styleId="Nagweklubstopka1">
    <w:name w:val="Nagłówek lub stopka1"/>
    <w:basedOn w:val="Normalny"/>
    <w:link w:val="Nagweklubstopka"/>
    <w:rsid w:val="00365DA9"/>
    <w:pPr>
      <w:shd w:val="clear" w:color="auto" w:fill="FFFFFF"/>
      <w:spacing w:line="240" w:lineRule="atLeast"/>
    </w:pPr>
    <w:rPr>
      <w:rFonts w:ascii="Arial" w:eastAsiaTheme="minorHAnsi" w:hAnsi="Arial" w:cstheme="minorBidi"/>
      <w:b/>
      <w:bCs/>
      <w:color w:val="auto"/>
      <w:sz w:val="19"/>
      <w:szCs w:val="19"/>
      <w:lang w:eastAsia="en-US"/>
    </w:rPr>
  </w:style>
  <w:style w:type="paragraph" w:customStyle="1" w:styleId="Teksttreci40">
    <w:name w:val="Tekst treści (4)"/>
    <w:basedOn w:val="Normalny"/>
    <w:link w:val="Teksttreci4"/>
    <w:rsid w:val="00365DA9"/>
    <w:pPr>
      <w:shd w:val="clear" w:color="auto" w:fill="FFFFFF"/>
      <w:spacing w:after="1020" w:line="341" w:lineRule="exact"/>
      <w:jc w:val="center"/>
    </w:pPr>
    <w:rPr>
      <w:rFonts w:ascii="Arial" w:eastAsiaTheme="minorHAnsi" w:hAnsi="Arial" w:cstheme="minorBidi"/>
      <w:i/>
      <w:iCs/>
      <w:color w:val="auto"/>
      <w:sz w:val="19"/>
      <w:szCs w:val="19"/>
      <w:lang w:eastAsia="en-US"/>
    </w:rPr>
  </w:style>
  <w:style w:type="character" w:customStyle="1" w:styleId="Bodytext">
    <w:name w:val="Body text_"/>
    <w:basedOn w:val="Domylnaczcionkaakapitu"/>
    <w:link w:val="Tekstpodstawowy1"/>
    <w:rsid w:val="00365DA9"/>
    <w:rPr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365DA9"/>
    <w:pPr>
      <w:shd w:val="clear" w:color="auto" w:fill="FFFFFF"/>
      <w:spacing w:before="240" w:after="240" w:line="274" w:lineRule="exact"/>
      <w:ind w:hanging="360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A06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067C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6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67C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51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panek-b</dc:creator>
  <cp:lastModifiedBy>Adam Badura</cp:lastModifiedBy>
  <cp:revision>2</cp:revision>
  <cp:lastPrinted>2024-09-24T06:26:00Z</cp:lastPrinted>
  <dcterms:created xsi:type="dcterms:W3CDTF">2024-11-27T07:26:00Z</dcterms:created>
  <dcterms:modified xsi:type="dcterms:W3CDTF">2024-11-27T07:26:00Z</dcterms:modified>
</cp:coreProperties>
</file>